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3A867FB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Всероссийская олимпиада школьников по китайскому языку 202</w:t>
      </w:r>
      <w:r>
        <w:rPr>
          <w:rFonts w:hint="default" w:ascii="Times New Roman" w:hAnsi="Times New Roman"/>
          <w:b/>
          <w:bCs/>
          <w:sz w:val="24"/>
          <w:szCs w:val="24"/>
          <w:lang w:val="ru-RU"/>
        </w:rPr>
        <w:t>4</w:t>
      </w:r>
      <w:r>
        <w:rPr>
          <w:rFonts w:ascii="Times New Roman" w:hAnsi="Times New Roman"/>
          <w:b/>
          <w:bCs/>
          <w:sz w:val="24"/>
          <w:szCs w:val="24"/>
        </w:rPr>
        <w:t>–202</w:t>
      </w:r>
      <w:r>
        <w:rPr>
          <w:rFonts w:hint="default" w:ascii="Times New Roman" w:hAnsi="Times New Roman"/>
          <w:b/>
          <w:bCs/>
          <w:sz w:val="24"/>
          <w:szCs w:val="24"/>
          <w:lang w:val="ru-RU"/>
        </w:rPr>
        <w:t>5</w:t>
      </w:r>
      <w:r>
        <w:rPr>
          <w:rFonts w:ascii="Times New Roman" w:hAnsi="Times New Roman"/>
          <w:b/>
          <w:bCs/>
          <w:sz w:val="24"/>
          <w:szCs w:val="24"/>
        </w:rPr>
        <w:t xml:space="preserve"> уч. г.</w:t>
      </w:r>
    </w:p>
    <w:p w14:paraId="3D71519C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Школьный</w:t>
      </w:r>
      <w:r>
        <w:rPr>
          <w:rFonts w:ascii="Times New Roman" w:hAnsi="Times New Roman"/>
          <w:b/>
          <w:bCs/>
          <w:sz w:val="24"/>
          <w:szCs w:val="24"/>
        </w:rPr>
        <w:t xml:space="preserve"> этап. </w:t>
      </w:r>
      <w:r>
        <w:rPr>
          <w:rFonts w:hint="default" w:ascii="Times New Roman" w:hAnsi="Times New Roman"/>
          <w:b/>
          <w:bCs/>
          <w:sz w:val="24"/>
          <w:szCs w:val="24"/>
          <w:lang w:val="ru-RU"/>
        </w:rPr>
        <w:t xml:space="preserve">7-8 </w:t>
      </w:r>
      <w:r>
        <w:rPr>
          <w:rFonts w:ascii="Times New Roman" w:hAnsi="Times New Roman"/>
          <w:b/>
          <w:bCs/>
          <w:sz w:val="24"/>
          <w:szCs w:val="24"/>
        </w:rPr>
        <w:t>классы</w:t>
      </w:r>
    </w:p>
    <w:p w14:paraId="35362405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799A02F7">
      <w:pPr>
        <w:jc w:val="center"/>
        <w:rPr>
          <w:rFonts w:ascii="Times New Roman" w:hAnsi="Times New Roman" w:eastAsia="Times New Roman"/>
          <w:b/>
          <w:sz w:val="24"/>
          <w:szCs w:val="24"/>
          <w:lang w:eastAsia="ar-SA"/>
        </w:rPr>
      </w:pPr>
      <w:r>
        <w:rPr>
          <w:rFonts w:ascii="Times New Roman" w:hAnsi="Times New Roman" w:eastAsia="Times New Roman"/>
          <w:b/>
          <w:sz w:val="24"/>
          <w:szCs w:val="24"/>
          <w:lang w:eastAsia="ar-SA"/>
        </w:rPr>
        <w:t>Общее время выполнения работы –</w:t>
      </w:r>
      <w:r>
        <w:rPr>
          <w:rFonts w:hint="default" w:ascii="Times New Roman" w:hAnsi="Times New Roman" w:eastAsia="Times New Roman"/>
          <w:b/>
          <w:sz w:val="24"/>
          <w:szCs w:val="24"/>
          <w:lang w:val="ru-RU" w:eastAsia="ar-SA"/>
        </w:rPr>
        <w:t xml:space="preserve"> 75</w:t>
      </w:r>
      <w:r>
        <w:rPr>
          <w:rFonts w:ascii="Times New Roman" w:hAnsi="Times New Roman" w:eastAsia="Times New Roman"/>
          <w:b/>
          <w:sz w:val="24"/>
          <w:szCs w:val="24"/>
          <w:lang w:eastAsia="ar-SA"/>
        </w:rPr>
        <w:t xml:space="preserve"> минут</w:t>
      </w:r>
    </w:p>
    <w:p w14:paraId="6167A764">
      <w:pPr>
        <w:jc w:val="center"/>
        <w:rPr>
          <w:rFonts w:hint="default" w:ascii="Times New Roman" w:hAnsi="Times New Roman"/>
          <w:b/>
          <w:sz w:val="24"/>
          <w:szCs w:val="24"/>
          <w:lang w:val="en-GB" w:eastAsia="zh-CN"/>
        </w:rPr>
      </w:pPr>
      <w:r>
        <w:rPr>
          <w:rFonts w:hint="default" w:ascii="Times New Roman" w:hAnsi="Times New Roman"/>
          <w:b/>
          <w:sz w:val="24"/>
          <w:szCs w:val="24"/>
          <w:lang w:val="ru-RU" w:eastAsia="zh-CN"/>
        </w:rPr>
        <w:t>Каждый правильный ответ - 1 балл</w:t>
      </w:r>
    </w:p>
    <w:p w14:paraId="7A2AC341">
      <w:pPr>
        <w:rPr>
          <w:rFonts w:hint="default" w:ascii="Times New Roman" w:hAnsi="Times New Roman" w:eastAsia="Times New Roman" w:cs="Times New Roman"/>
          <w:b/>
          <w:bCs w:val="0"/>
          <w:sz w:val="24"/>
          <w:szCs w:val="24"/>
          <w:lang w:val="ru-RU"/>
        </w:rPr>
      </w:pPr>
      <w:r>
        <w:rPr>
          <w:rFonts w:hint="default" w:ascii="Times New Roman" w:hAnsi="Times New Roman" w:eastAsia="TimesNewRomanPS-BoldMT" w:cs="Times New Roman"/>
          <w:b/>
          <w:bCs w:val="0"/>
          <w:sz w:val="24"/>
          <w:szCs w:val="24"/>
        </w:rPr>
        <w:t>Прочитайте текст</w:t>
      </w:r>
      <w:r>
        <w:rPr>
          <w:rFonts w:hint="default" w:ascii="Times New Roman" w:hAnsi="Times New Roman" w:eastAsia="Times New Roman" w:cs="Times New Roman"/>
          <w:b/>
          <w:bCs w:val="0"/>
          <w:sz w:val="24"/>
          <w:szCs w:val="24"/>
        </w:rPr>
        <w:t xml:space="preserve">, </w:t>
      </w:r>
      <w:r>
        <w:rPr>
          <w:rFonts w:hint="default" w:ascii="Times New Roman" w:hAnsi="Times New Roman" w:eastAsia="TimesNewRomanPS-BoldMT" w:cs="Times New Roman"/>
          <w:b/>
          <w:bCs w:val="0"/>
          <w:sz w:val="24"/>
          <w:szCs w:val="24"/>
        </w:rPr>
        <w:t>ответьте на вопросы по содержанию текста (</w:t>
      </w:r>
      <w:r>
        <w:rPr>
          <w:rFonts w:hint="default" w:ascii="Times New Roman" w:hAnsi="Times New Roman" w:eastAsia="Times New Roman" w:cs="Times New Roman"/>
          <w:b/>
          <w:bCs w:val="0"/>
          <w:sz w:val="24"/>
          <w:szCs w:val="24"/>
        </w:rPr>
        <w:t>1–5)</w:t>
      </w:r>
      <w:r>
        <w:rPr>
          <w:rFonts w:hint="default" w:ascii="Times New Roman" w:hAnsi="Times New Roman" w:eastAsia="Times New Roman" w:cs="Times New Roman"/>
          <w:b/>
          <w:bCs w:val="0"/>
          <w:sz w:val="24"/>
          <w:szCs w:val="24"/>
          <w:lang w:val="ru-RU"/>
        </w:rPr>
        <w:t>:</w:t>
      </w:r>
    </w:p>
    <w:p w14:paraId="55846319">
      <w:pPr>
        <w:spacing w:beforeLines="0" w:afterLines="0"/>
        <w:ind w:firstLine="560" w:firstLineChars="200"/>
        <w:jc w:val="both"/>
        <w:rPr>
          <w:rFonts w:hint="eastAsia" w:ascii="SimSun" w:hAnsi="SimSun" w:eastAsia="SimSun"/>
          <w:sz w:val="28"/>
          <w:szCs w:val="24"/>
        </w:rPr>
      </w:pPr>
      <w:r>
        <w:rPr>
          <w:rFonts w:hint="eastAsia" w:ascii="SimSun" w:hAnsi="SimSun" w:eastAsia="SimSun"/>
          <w:sz w:val="28"/>
          <w:szCs w:val="24"/>
        </w:rPr>
        <w:t>中国学生要来我们学校，校长要找一个学生用汉语介绍我们的学校。丽</w:t>
      </w:r>
    </w:p>
    <w:p w14:paraId="3ED26275">
      <w:pPr>
        <w:spacing w:beforeLines="0" w:afterLines="0"/>
        <w:jc w:val="both"/>
        <w:rPr>
          <w:rFonts w:hint="eastAsia" w:ascii="SimSun" w:hAnsi="SimSun" w:eastAsia="SimSun"/>
          <w:sz w:val="28"/>
          <w:szCs w:val="24"/>
        </w:rPr>
      </w:pPr>
      <w:r>
        <w:rPr>
          <w:rFonts w:hint="eastAsia" w:ascii="SimSun" w:hAnsi="SimSun" w:eastAsia="SimSun"/>
          <w:sz w:val="28"/>
          <w:szCs w:val="24"/>
        </w:rPr>
        <w:t>丽是我的朋友，比我大一岁。她很喜欢笑，每个看到她的人都说她很可爱。因</w:t>
      </w:r>
    </w:p>
    <w:p w14:paraId="455B54F2">
      <w:pPr>
        <w:spacing w:beforeLines="0" w:afterLines="0"/>
        <w:jc w:val="both"/>
        <w:rPr>
          <w:rFonts w:hint="eastAsia" w:ascii="SimSun" w:hAnsi="SimSun" w:eastAsia="SimSun"/>
          <w:sz w:val="28"/>
          <w:szCs w:val="24"/>
        </w:rPr>
      </w:pPr>
      <w:r>
        <w:rPr>
          <w:rFonts w:hint="eastAsia" w:ascii="SimSun" w:hAnsi="SimSun" w:eastAsia="SimSun"/>
          <w:sz w:val="28"/>
          <w:szCs w:val="24"/>
        </w:rPr>
        <w:t>为她的爸爸妈妈去中国工厂工作，所以，她就去中国，在中国的学校上学了。</w:t>
      </w:r>
    </w:p>
    <w:p w14:paraId="7697D736">
      <w:pPr>
        <w:spacing w:beforeLines="0" w:afterLines="0"/>
        <w:jc w:val="both"/>
        <w:rPr>
          <w:rFonts w:hint="eastAsia" w:ascii="SimSun" w:hAnsi="SimSun" w:eastAsia="SimSun"/>
          <w:sz w:val="28"/>
          <w:szCs w:val="24"/>
        </w:rPr>
      </w:pPr>
      <w:r>
        <w:rPr>
          <w:rFonts w:hint="eastAsia" w:ascii="SimSun" w:hAnsi="SimSun" w:eastAsia="SimSun"/>
          <w:sz w:val="28"/>
          <w:szCs w:val="24"/>
        </w:rPr>
        <w:t>她在中国的时候，我们常常写电子邮件。有空的时候，我们也在网上聊</w:t>
      </w:r>
    </w:p>
    <w:p w14:paraId="7160D88D">
      <w:pPr>
        <w:spacing w:beforeLines="0" w:afterLines="0"/>
        <w:jc w:val="both"/>
        <w:rPr>
          <w:rFonts w:hint="eastAsia" w:ascii="SimSun" w:hAnsi="SimSun" w:eastAsia="SimSun"/>
          <w:sz w:val="28"/>
          <w:szCs w:val="24"/>
        </w:rPr>
      </w:pPr>
      <w:r>
        <w:rPr>
          <w:rFonts w:hint="eastAsia" w:ascii="SimSun" w:hAnsi="SimSun" w:eastAsia="SimSun"/>
          <w:sz w:val="28"/>
          <w:szCs w:val="24"/>
        </w:rPr>
        <w:t>天儿。</w:t>
      </w:r>
    </w:p>
    <w:p w14:paraId="6793E878">
      <w:pPr>
        <w:spacing w:beforeLines="0" w:afterLines="0"/>
        <w:ind w:firstLine="560" w:firstLineChars="200"/>
        <w:jc w:val="both"/>
        <w:rPr>
          <w:rFonts w:hint="eastAsia" w:ascii="SimSun" w:hAnsi="SimSun" w:eastAsia="SimSun"/>
          <w:sz w:val="28"/>
          <w:szCs w:val="24"/>
        </w:rPr>
      </w:pPr>
      <w:r>
        <w:rPr>
          <w:rFonts w:hint="eastAsia" w:ascii="SimSun" w:hAnsi="SimSun" w:eastAsia="SimSun"/>
          <w:sz w:val="28"/>
          <w:szCs w:val="24"/>
        </w:rPr>
        <w:t>去年她小学毕业以后，回到英国上中学。她的普通话说得特别好，她还</w:t>
      </w:r>
    </w:p>
    <w:p w14:paraId="21E18C6C">
      <w:pPr>
        <w:spacing w:beforeLines="0" w:afterLines="0"/>
        <w:jc w:val="both"/>
        <w:rPr>
          <w:rFonts w:hint="eastAsia" w:ascii="SimSun" w:hAnsi="SimSun" w:eastAsia="SimSun"/>
          <w:sz w:val="28"/>
          <w:szCs w:val="24"/>
        </w:rPr>
      </w:pPr>
      <w:r>
        <w:rPr>
          <w:rFonts w:hint="eastAsia" w:ascii="SimSun" w:hAnsi="SimSun" w:eastAsia="SimSun"/>
          <w:sz w:val="28"/>
          <w:szCs w:val="24"/>
        </w:rPr>
        <w:t>知道很多中国故事，还会唱很多中国歌。丽丽很聪明，跟她聊天儿很有意思，</w:t>
      </w:r>
    </w:p>
    <w:p w14:paraId="2C452BC1">
      <w:pPr>
        <w:spacing w:beforeLines="0" w:afterLines="0"/>
        <w:jc w:val="both"/>
        <w:rPr>
          <w:rFonts w:hint="eastAsia" w:ascii="SimSun" w:hAnsi="SimSun" w:eastAsia="SimSun"/>
          <w:sz w:val="28"/>
          <w:szCs w:val="24"/>
        </w:rPr>
      </w:pPr>
      <w:r>
        <w:rPr>
          <w:rFonts w:hint="eastAsia" w:ascii="SimSun" w:hAnsi="SimSun" w:eastAsia="SimSun"/>
          <w:sz w:val="28"/>
          <w:szCs w:val="24"/>
        </w:rPr>
        <w:t>同学们都喜欢和她一起玩儿。每个星期五放学以后，我们就去她家，和她一起</w:t>
      </w:r>
    </w:p>
    <w:p w14:paraId="523736AF">
      <w:pPr>
        <w:spacing w:beforeLines="0" w:afterLines="0"/>
        <w:jc w:val="both"/>
        <w:rPr>
          <w:rFonts w:hint="eastAsia" w:ascii="SimSun" w:hAnsi="SimSun" w:eastAsia="SimSun"/>
          <w:sz w:val="28"/>
          <w:szCs w:val="24"/>
        </w:rPr>
      </w:pPr>
      <w:r>
        <w:rPr>
          <w:rFonts w:hint="eastAsia" w:ascii="SimSun" w:hAnsi="SimSun" w:eastAsia="SimSun"/>
          <w:sz w:val="28"/>
          <w:szCs w:val="24"/>
        </w:rPr>
        <w:t>做游戏。有时候她也教我们汉语，她还给我们介绍了几个中国朋友。我觉得她</w:t>
      </w:r>
    </w:p>
    <w:p w14:paraId="73C3F94B">
      <w:pPr>
        <w:jc w:val="both"/>
        <w:rPr>
          <w:rFonts w:hint="eastAsia" w:ascii="SimSun" w:hAnsi="SimSun" w:eastAsia="SimSun"/>
          <w:sz w:val="28"/>
          <w:szCs w:val="24"/>
        </w:rPr>
      </w:pPr>
      <w:r>
        <w:rPr>
          <w:rFonts w:hint="eastAsia" w:ascii="SimSun" w:hAnsi="SimSun" w:eastAsia="SimSun"/>
          <w:sz w:val="28"/>
          <w:szCs w:val="24"/>
        </w:rPr>
        <w:t>能介绍我们的学校。</w:t>
      </w:r>
    </w:p>
    <w:p w14:paraId="4F6C35BF">
      <w:pPr>
        <w:spacing w:beforeLines="0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 New Roman" w:hAnsi="Times New Roman" w:eastAsia="Times New Roman"/>
          <w:b/>
          <w:sz w:val="28"/>
          <w:szCs w:val="24"/>
        </w:rPr>
        <w:t xml:space="preserve">1. </w:t>
      </w:r>
      <w:r>
        <w:rPr>
          <w:rFonts w:hint="eastAsia" w:ascii="SimSun" w:hAnsi="SimSun" w:eastAsia="SimSun"/>
          <w:sz w:val="28"/>
          <w:szCs w:val="24"/>
        </w:rPr>
        <w:t>丽丽和“我”是什么关系的？</w:t>
      </w:r>
    </w:p>
    <w:p w14:paraId="646159C9">
      <w:pPr>
        <w:spacing w:beforeLines="0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 New Roman" w:hAnsi="Times New Roman" w:eastAsia="Times New Roman"/>
          <w:sz w:val="28"/>
          <w:szCs w:val="24"/>
          <w:lang w:val="en-US"/>
        </w:rPr>
        <w:t>A</w:t>
      </w:r>
      <w:r>
        <w:rPr>
          <w:rFonts w:hint="default" w:ascii="Times New Roman" w:hAnsi="Times New Roman" w:eastAsia="Times New Roman"/>
          <w:sz w:val="28"/>
          <w:szCs w:val="24"/>
        </w:rPr>
        <w:t xml:space="preserve">) </w:t>
      </w:r>
      <w:r>
        <w:rPr>
          <w:rFonts w:hint="eastAsia" w:ascii="SimSun" w:hAnsi="SimSun" w:eastAsia="SimSun"/>
          <w:sz w:val="28"/>
          <w:szCs w:val="24"/>
        </w:rPr>
        <w:t>朋友</w:t>
      </w:r>
      <w:r>
        <w:rPr>
          <w:rFonts w:hint="default"/>
          <w:sz w:val="28"/>
          <w:szCs w:val="24"/>
          <w:lang w:val="en-US"/>
        </w:rPr>
        <w:t xml:space="preserve">    </w:t>
      </w:r>
      <w:r>
        <w:rPr>
          <w:rFonts w:hint="default" w:ascii="Times New Roman" w:hAnsi="Times New Roman" w:cs="Times New Roman"/>
          <w:sz w:val="28"/>
          <w:szCs w:val="24"/>
          <w:lang w:val="en-US"/>
        </w:rPr>
        <w:t>B)</w:t>
      </w:r>
      <w:r>
        <w:rPr>
          <w:rFonts w:hint="eastAsia" w:ascii="SimSun" w:hAnsi="SimSun" w:eastAsia="SimSun"/>
          <w:sz w:val="28"/>
          <w:szCs w:val="24"/>
        </w:rPr>
        <w:t>兄弟</w:t>
      </w:r>
      <w:r>
        <w:rPr>
          <w:rFonts w:hint="default"/>
          <w:sz w:val="28"/>
          <w:szCs w:val="24"/>
          <w:lang w:val="en-US"/>
        </w:rPr>
        <w:t xml:space="preserve">   </w:t>
      </w:r>
      <w:r>
        <w:rPr>
          <w:rFonts w:hint="default" w:ascii="Times New Roman" w:hAnsi="Times New Roman" w:cs="Times New Roman"/>
          <w:sz w:val="28"/>
          <w:szCs w:val="24"/>
          <w:lang w:val="en-US"/>
        </w:rPr>
        <w:t xml:space="preserve"> C)</w:t>
      </w:r>
      <w:r>
        <w:rPr>
          <w:rFonts w:hint="default" w:ascii="Times New Roman" w:hAnsi="Times New Roman" w:eastAsia="Times New Roman"/>
          <w:sz w:val="28"/>
          <w:szCs w:val="24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>姐妹</w:t>
      </w:r>
    </w:p>
    <w:p w14:paraId="19BE2E7B">
      <w:pPr>
        <w:spacing w:beforeLines="0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 New Roman" w:hAnsi="Times New Roman" w:eastAsia="Times New Roman"/>
          <w:b/>
          <w:sz w:val="28"/>
          <w:szCs w:val="24"/>
        </w:rPr>
        <w:t xml:space="preserve">2. </w:t>
      </w:r>
      <w:r>
        <w:rPr>
          <w:rFonts w:hint="eastAsia" w:ascii="SimSun" w:hAnsi="SimSun" w:eastAsia="SimSun"/>
          <w:sz w:val="28"/>
          <w:szCs w:val="24"/>
        </w:rPr>
        <w:t>丽丽为什么到中国的学校上学？</w:t>
      </w:r>
    </w:p>
    <w:p w14:paraId="066E16A0">
      <w:pPr>
        <w:spacing w:beforeLines="0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 New Roman" w:hAnsi="Times New Roman" w:eastAsia="Times New Roman"/>
          <w:sz w:val="28"/>
          <w:szCs w:val="24"/>
          <w:lang w:val="en-US"/>
        </w:rPr>
        <w:t>A</w:t>
      </w:r>
      <w:r>
        <w:rPr>
          <w:rFonts w:hint="default" w:ascii="Times New Roman" w:hAnsi="Times New Roman" w:eastAsia="Times New Roman"/>
          <w:sz w:val="28"/>
          <w:szCs w:val="24"/>
        </w:rPr>
        <w:t xml:space="preserve">) </w:t>
      </w:r>
      <w:r>
        <w:rPr>
          <w:rFonts w:hint="eastAsia" w:ascii="SimSun" w:hAnsi="SimSun" w:eastAsia="SimSun"/>
          <w:sz w:val="28"/>
          <w:szCs w:val="24"/>
        </w:rPr>
        <w:t>丽丽是中国人</w:t>
      </w:r>
      <w:r>
        <w:rPr>
          <w:rFonts w:hint="default"/>
          <w:sz w:val="28"/>
          <w:szCs w:val="24"/>
          <w:lang w:val="en-US"/>
        </w:rPr>
        <w:t xml:space="preserve">   </w:t>
      </w:r>
      <w:r>
        <w:rPr>
          <w:rFonts w:hint="default" w:ascii="Times New Roman" w:hAnsi="Times New Roman" w:cs="Times New Roman"/>
          <w:sz w:val="28"/>
          <w:szCs w:val="24"/>
          <w:lang w:val="en-US"/>
        </w:rPr>
        <w:t>B</w:t>
      </w:r>
      <w:r>
        <w:rPr>
          <w:rFonts w:hint="default" w:ascii="Times New Roman" w:hAnsi="Times New Roman" w:eastAsia="Times New Roman"/>
          <w:sz w:val="28"/>
          <w:szCs w:val="24"/>
        </w:rPr>
        <w:t xml:space="preserve">) </w:t>
      </w:r>
      <w:r>
        <w:rPr>
          <w:rFonts w:hint="eastAsia" w:ascii="SimSun" w:hAnsi="SimSun" w:eastAsia="SimSun"/>
          <w:sz w:val="28"/>
          <w:szCs w:val="24"/>
        </w:rPr>
        <w:t>丽丽很想在中国学习</w:t>
      </w:r>
      <w:r>
        <w:rPr>
          <w:rFonts w:hint="default"/>
          <w:sz w:val="28"/>
          <w:szCs w:val="24"/>
          <w:lang w:val="en-US"/>
        </w:rPr>
        <w:t xml:space="preserve">   </w:t>
      </w:r>
      <w:r>
        <w:rPr>
          <w:rFonts w:hint="default" w:ascii="Times New Roman" w:hAnsi="Times New Roman" w:cs="Times New Roman"/>
          <w:sz w:val="28"/>
          <w:szCs w:val="24"/>
          <w:lang w:val="en-US"/>
        </w:rPr>
        <w:t>C</w:t>
      </w:r>
      <w:r>
        <w:rPr>
          <w:rFonts w:hint="default" w:ascii="Times New Roman" w:hAnsi="Times New Roman" w:eastAsia="Times New Roman"/>
          <w:sz w:val="28"/>
          <w:szCs w:val="24"/>
        </w:rPr>
        <w:t xml:space="preserve">) </w:t>
      </w:r>
      <w:r>
        <w:rPr>
          <w:rFonts w:hint="eastAsia" w:ascii="SimSun" w:hAnsi="SimSun" w:eastAsia="SimSun"/>
          <w:sz w:val="28"/>
          <w:szCs w:val="24"/>
        </w:rPr>
        <w:t>丽丽的父母去中国工作</w:t>
      </w:r>
    </w:p>
    <w:p w14:paraId="06C44983">
      <w:pPr>
        <w:spacing w:beforeLines="0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 New Roman" w:hAnsi="Times New Roman" w:eastAsia="Times New Roman"/>
          <w:b/>
          <w:sz w:val="28"/>
          <w:szCs w:val="24"/>
        </w:rPr>
        <w:t xml:space="preserve">3. </w:t>
      </w:r>
      <w:r>
        <w:rPr>
          <w:rFonts w:hint="eastAsia" w:ascii="SimSun" w:hAnsi="SimSun" w:eastAsia="SimSun"/>
          <w:sz w:val="28"/>
          <w:szCs w:val="24"/>
        </w:rPr>
        <w:t>丽丽什么时候回到英国上中学？</w:t>
      </w:r>
    </w:p>
    <w:p w14:paraId="2C2CD58A">
      <w:pPr>
        <w:spacing w:beforeLines="0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 New Roman" w:hAnsi="Times New Roman" w:eastAsia="Times New Roman"/>
          <w:sz w:val="28"/>
          <w:szCs w:val="24"/>
          <w:lang w:val="en-US"/>
        </w:rPr>
        <w:t>A</w:t>
      </w:r>
      <w:r>
        <w:rPr>
          <w:rFonts w:hint="default" w:ascii="Times New Roman" w:hAnsi="Times New Roman" w:eastAsia="Times New Roman"/>
          <w:sz w:val="28"/>
          <w:szCs w:val="24"/>
        </w:rPr>
        <w:t xml:space="preserve">) </w:t>
      </w:r>
      <w:r>
        <w:rPr>
          <w:rFonts w:hint="eastAsia" w:ascii="SimSun" w:hAnsi="SimSun" w:eastAsia="SimSun"/>
          <w:sz w:val="28"/>
          <w:szCs w:val="24"/>
        </w:rPr>
        <w:t>今年</w:t>
      </w:r>
      <w:r>
        <w:rPr>
          <w:rFonts w:hint="default"/>
          <w:sz w:val="28"/>
          <w:szCs w:val="24"/>
          <w:lang w:val="en-US"/>
        </w:rPr>
        <w:t xml:space="preserve">    </w:t>
      </w:r>
      <w:r>
        <w:rPr>
          <w:rFonts w:hint="default" w:ascii="Times New Roman" w:hAnsi="Times New Roman" w:cs="Times New Roman"/>
          <w:sz w:val="28"/>
          <w:szCs w:val="24"/>
          <w:lang w:val="en-US"/>
        </w:rPr>
        <w:t>B</w:t>
      </w:r>
      <w:r>
        <w:rPr>
          <w:rFonts w:hint="default" w:ascii="Times New Roman" w:hAnsi="Times New Roman" w:eastAsia="Times New Roman"/>
          <w:sz w:val="28"/>
          <w:szCs w:val="24"/>
        </w:rPr>
        <w:t xml:space="preserve">) </w:t>
      </w:r>
      <w:r>
        <w:rPr>
          <w:rFonts w:hint="eastAsia" w:ascii="SimSun" w:hAnsi="SimSun" w:eastAsia="SimSun"/>
          <w:sz w:val="28"/>
          <w:szCs w:val="24"/>
        </w:rPr>
        <w:t>一年前</w:t>
      </w:r>
      <w:r>
        <w:rPr>
          <w:rFonts w:hint="default"/>
          <w:sz w:val="28"/>
          <w:szCs w:val="24"/>
          <w:lang w:val="en-US"/>
        </w:rPr>
        <w:t xml:space="preserve">   </w:t>
      </w:r>
      <w:r>
        <w:rPr>
          <w:rFonts w:hint="default" w:ascii="Times New Roman" w:hAnsi="Times New Roman" w:cs="Times New Roman"/>
          <w:sz w:val="28"/>
          <w:szCs w:val="24"/>
          <w:lang w:val="en-US"/>
        </w:rPr>
        <w:t>C</w:t>
      </w:r>
      <w:r>
        <w:rPr>
          <w:rFonts w:hint="default" w:ascii="Times New Roman" w:hAnsi="Times New Roman" w:eastAsia="Times New Roman"/>
          <w:sz w:val="28"/>
          <w:szCs w:val="24"/>
        </w:rPr>
        <w:t xml:space="preserve">) </w:t>
      </w:r>
      <w:r>
        <w:rPr>
          <w:rFonts w:hint="eastAsia" w:ascii="SimSun" w:hAnsi="SimSun" w:eastAsia="SimSun"/>
          <w:sz w:val="28"/>
          <w:szCs w:val="24"/>
        </w:rPr>
        <w:t>前年</w:t>
      </w:r>
    </w:p>
    <w:p w14:paraId="5CD9B01E">
      <w:pPr>
        <w:spacing w:beforeLines="0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 New Roman" w:hAnsi="Times New Roman" w:eastAsia="Times New Roman"/>
          <w:b/>
          <w:sz w:val="28"/>
          <w:szCs w:val="24"/>
        </w:rPr>
        <w:t xml:space="preserve">4. </w:t>
      </w:r>
      <w:r>
        <w:rPr>
          <w:rFonts w:hint="eastAsia" w:ascii="SimSun" w:hAnsi="SimSun" w:eastAsia="SimSun"/>
          <w:sz w:val="28"/>
          <w:szCs w:val="24"/>
        </w:rPr>
        <w:t>每个星期五下课以后，“我们”去丽丽家做什么？</w:t>
      </w:r>
    </w:p>
    <w:p w14:paraId="5403E47C">
      <w:pPr>
        <w:spacing w:beforeLines="0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 New Roman" w:hAnsi="Times New Roman" w:eastAsia="Times New Roman"/>
          <w:sz w:val="28"/>
          <w:szCs w:val="24"/>
          <w:lang w:val="en-US"/>
        </w:rPr>
        <w:t>A</w:t>
      </w:r>
      <w:r>
        <w:rPr>
          <w:rFonts w:hint="default" w:ascii="Times New Roman" w:hAnsi="Times New Roman" w:eastAsia="Times New Roman"/>
          <w:sz w:val="28"/>
          <w:szCs w:val="24"/>
        </w:rPr>
        <w:t xml:space="preserve">) </w:t>
      </w:r>
      <w:r>
        <w:rPr>
          <w:rFonts w:hint="eastAsia" w:ascii="SimSun" w:hAnsi="SimSun" w:eastAsia="SimSun"/>
          <w:sz w:val="28"/>
          <w:szCs w:val="24"/>
        </w:rPr>
        <w:t>聊天儿</w:t>
      </w:r>
      <w:r>
        <w:rPr>
          <w:rFonts w:hint="default"/>
          <w:sz w:val="28"/>
          <w:szCs w:val="24"/>
          <w:lang w:val="en-US"/>
        </w:rPr>
        <w:t xml:space="preserve">   </w:t>
      </w:r>
      <w:r>
        <w:rPr>
          <w:rFonts w:hint="default" w:ascii="Times New Roman" w:hAnsi="Times New Roman" w:cs="Times New Roman"/>
          <w:sz w:val="28"/>
          <w:szCs w:val="24"/>
          <w:lang w:val="en-US"/>
        </w:rPr>
        <w:t>B</w:t>
      </w:r>
      <w:r>
        <w:rPr>
          <w:rFonts w:hint="default" w:ascii="Times New Roman" w:hAnsi="Times New Roman" w:eastAsia="Times New Roman"/>
          <w:sz w:val="28"/>
          <w:szCs w:val="24"/>
        </w:rPr>
        <w:t xml:space="preserve">) </w:t>
      </w:r>
      <w:r>
        <w:rPr>
          <w:rFonts w:hint="eastAsia" w:ascii="SimSun" w:hAnsi="SimSun" w:eastAsia="SimSun"/>
          <w:sz w:val="28"/>
          <w:szCs w:val="24"/>
        </w:rPr>
        <w:t>写电子邮件</w:t>
      </w:r>
      <w:r>
        <w:rPr>
          <w:rFonts w:hint="default"/>
          <w:sz w:val="28"/>
          <w:szCs w:val="24"/>
          <w:lang w:val="en-US"/>
        </w:rPr>
        <w:t xml:space="preserve">   </w:t>
      </w:r>
      <w:r>
        <w:rPr>
          <w:rFonts w:hint="default" w:ascii="Times New Roman" w:hAnsi="Times New Roman" w:cs="Times New Roman"/>
          <w:sz w:val="28"/>
          <w:szCs w:val="24"/>
          <w:lang w:val="en-US"/>
        </w:rPr>
        <w:t>C</w:t>
      </w:r>
      <w:r>
        <w:rPr>
          <w:rFonts w:hint="default" w:ascii="Times New Roman" w:hAnsi="Times New Roman" w:eastAsia="Times New Roman"/>
          <w:sz w:val="28"/>
          <w:szCs w:val="24"/>
        </w:rPr>
        <w:t xml:space="preserve">) </w:t>
      </w:r>
      <w:r>
        <w:rPr>
          <w:rFonts w:hint="eastAsia" w:ascii="SimSun" w:hAnsi="SimSun" w:eastAsia="SimSun"/>
          <w:sz w:val="28"/>
          <w:szCs w:val="24"/>
        </w:rPr>
        <w:t>做游戏</w:t>
      </w:r>
    </w:p>
    <w:p w14:paraId="4D418BF0">
      <w:pPr>
        <w:spacing w:beforeLines="0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 New Roman" w:hAnsi="Times New Roman" w:eastAsia="Times New Roman"/>
          <w:b/>
          <w:sz w:val="28"/>
          <w:szCs w:val="24"/>
        </w:rPr>
        <w:t xml:space="preserve">5. </w:t>
      </w:r>
      <w:r>
        <w:rPr>
          <w:rFonts w:hint="eastAsia" w:ascii="SimSun" w:hAnsi="SimSun" w:eastAsia="SimSun"/>
          <w:sz w:val="28"/>
          <w:szCs w:val="24"/>
        </w:rPr>
        <w:t>丽丽为什么能介绍“我们”的学校？</w:t>
      </w:r>
    </w:p>
    <w:p w14:paraId="674DEC30">
      <w:pPr>
        <w:spacing w:beforeLines="0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 New Roman" w:hAnsi="Times New Roman" w:eastAsia="Times New Roman"/>
          <w:sz w:val="28"/>
          <w:szCs w:val="24"/>
          <w:lang w:val="en-US"/>
        </w:rPr>
        <w:t>A</w:t>
      </w:r>
      <w:r>
        <w:rPr>
          <w:rFonts w:hint="default" w:ascii="Times New Roman" w:hAnsi="Times New Roman" w:eastAsia="Times New Roman"/>
          <w:sz w:val="28"/>
          <w:szCs w:val="24"/>
        </w:rPr>
        <w:t xml:space="preserve">) </w:t>
      </w:r>
      <w:r>
        <w:rPr>
          <w:rFonts w:hint="eastAsia" w:ascii="SimSun" w:hAnsi="SimSun" w:eastAsia="SimSun"/>
          <w:sz w:val="28"/>
          <w:szCs w:val="24"/>
        </w:rPr>
        <w:t>她知道很多中国故事，会唱很多中国歌</w:t>
      </w:r>
    </w:p>
    <w:p w14:paraId="08E41184">
      <w:pPr>
        <w:spacing w:beforeLines="0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 New Roman" w:hAnsi="Times New Roman" w:eastAsia="Times New Roman"/>
          <w:sz w:val="28"/>
          <w:szCs w:val="24"/>
          <w:lang w:val="en-US"/>
        </w:rPr>
        <w:t>B</w:t>
      </w:r>
      <w:r>
        <w:rPr>
          <w:rFonts w:hint="default" w:ascii="Times New Roman" w:hAnsi="Times New Roman" w:eastAsia="Times New Roman"/>
          <w:sz w:val="28"/>
          <w:szCs w:val="24"/>
        </w:rPr>
        <w:t xml:space="preserve">) </w:t>
      </w:r>
      <w:r>
        <w:rPr>
          <w:rFonts w:hint="eastAsia" w:ascii="SimSun" w:hAnsi="SimSun" w:eastAsia="SimSun"/>
          <w:sz w:val="28"/>
          <w:szCs w:val="24"/>
        </w:rPr>
        <w:t>她说普通话说得非常好</w:t>
      </w:r>
    </w:p>
    <w:p w14:paraId="0449972C">
      <w:pPr>
        <w:spacing w:beforeLines="0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 New Roman" w:hAnsi="Times New Roman" w:eastAsia="Times New Roman"/>
          <w:sz w:val="28"/>
          <w:szCs w:val="24"/>
          <w:lang w:val="en-US"/>
        </w:rPr>
        <w:t>C</w:t>
      </w:r>
      <w:r>
        <w:rPr>
          <w:rFonts w:hint="default" w:ascii="Times New Roman" w:hAnsi="Times New Roman" w:eastAsia="Times New Roman"/>
          <w:sz w:val="28"/>
          <w:szCs w:val="24"/>
        </w:rPr>
        <w:t xml:space="preserve">) </w:t>
      </w:r>
      <w:r>
        <w:rPr>
          <w:rFonts w:hint="eastAsia" w:ascii="SimSun" w:hAnsi="SimSun" w:eastAsia="SimSun"/>
          <w:sz w:val="28"/>
          <w:szCs w:val="24"/>
        </w:rPr>
        <w:t>她很聪明</w:t>
      </w:r>
    </w:p>
    <w:p w14:paraId="4E7C67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left"/>
        <w:textAlignment w:val="auto"/>
        <w:rPr>
          <w:rFonts w:hint="eastAsia" w:ascii="TimesNewRomanPSMT" w:hAnsi="TimesNewRomanPSMT"/>
          <w:b/>
          <w:bCs/>
          <w:sz w:val="24"/>
          <w:szCs w:val="22"/>
          <w:lang w:val="en-US" w:eastAsia="zh-CN"/>
        </w:rPr>
      </w:pPr>
      <w:r>
        <w:rPr>
          <w:rFonts w:hint="eastAsia" w:ascii="TimesNewRomanPSMT" w:hAnsi="TimesNewRomanPSMT" w:eastAsia="TimesNewRomanPSMT"/>
          <w:b/>
          <w:bCs/>
          <w:sz w:val="24"/>
          <w:szCs w:val="22"/>
        </w:rPr>
        <w:t>Прочитайте текст и определите</w:t>
      </w:r>
      <w:r>
        <w:rPr>
          <w:rFonts w:hint="default" w:ascii="TimesNewRomanPSMT" w:hAnsi="TimesNewRomanPSMT" w:eastAsia="TimesNewRomanPSMT"/>
          <w:b/>
          <w:bCs/>
          <w:sz w:val="24"/>
          <w:szCs w:val="22"/>
        </w:rPr>
        <w:t xml:space="preserve">, </w:t>
      </w:r>
      <w:r>
        <w:rPr>
          <w:rFonts w:hint="eastAsia" w:ascii="TimesNewRomanPSMT" w:hAnsi="TimesNewRomanPSMT" w:eastAsia="TimesNewRomanPSMT"/>
          <w:b/>
          <w:bCs/>
          <w:sz w:val="24"/>
          <w:szCs w:val="22"/>
        </w:rPr>
        <w:t xml:space="preserve">верны </w:t>
      </w:r>
      <w:r>
        <w:rPr>
          <w:rFonts w:hint="default" w:ascii="TimesNewRomanPSMT" w:hAnsi="TimesNewRomanPSMT" w:eastAsia="TimesNewRomanPSMT"/>
          <w:b/>
          <w:bCs/>
          <w:sz w:val="24"/>
          <w:szCs w:val="22"/>
        </w:rPr>
        <w:t xml:space="preserve">( </w:t>
      </w:r>
      <w:r>
        <w:rPr>
          <w:rFonts w:hint="eastAsia" w:ascii="SimSun" w:hAnsi="SimSun" w:eastAsia="SimSun"/>
          <w:b/>
          <w:bCs/>
          <w:sz w:val="24"/>
          <w:szCs w:val="22"/>
        </w:rPr>
        <w:t>对</w:t>
      </w:r>
      <w:r>
        <w:rPr>
          <w:rFonts w:hint="default" w:ascii="TimesNewRomanPSMT" w:hAnsi="TimesNewRomanPSMT" w:eastAsia="TimesNewRomanPSMT"/>
          <w:b/>
          <w:bCs/>
          <w:sz w:val="24"/>
          <w:szCs w:val="22"/>
        </w:rPr>
        <w:t xml:space="preserve">) </w:t>
      </w:r>
      <w:r>
        <w:rPr>
          <w:rFonts w:hint="eastAsia" w:ascii="TimesNewRomanPSMT" w:hAnsi="TimesNewRomanPSMT" w:eastAsia="TimesNewRomanPSMT"/>
          <w:b/>
          <w:bCs/>
          <w:sz w:val="24"/>
          <w:szCs w:val="22"/>
        </w:rPr>
        <w:t xml:space="preserve">или нет </w:t>
      </w:r>
      <w:r>
        <w:rPr>
          <w:rFonts w:hint="default" w:ascii="TimesNewRomanPSMT" w:hAnsi="TimesNewRomanPSMT" w:eastAsia="TimesNewRomanPSMT"/>
          <w:b/>
          <w:bCs/>
          <w:sz w:val="24"/>
          <w:szCs w:val="22"/>
        </w:rPr>
        <w:t xml:space="preserve">( </w:t>
      </w:r>
      <w:r>
        <w:rPr>
          <w:rFonts w:hint="eastAsia" w:ascii="SimSun" w:hAnsi="SimSun" w:eastAsia="SimSun"/>
          <w:b/>
          <w:bCs/>
          <w:sz w:val="24"/>
          <w:szCs w:val="22"/>
        </w:rPr>
        <w:t>不对</w:t>
      </w:r>
      <w:r>
        <w:rPr>
          <w:rFonts w:hint="default" w:ascii="TimesNewRomanPSMT" w:hAnsi="TimesNewRomanPSMT" w:eastAsia="TimesNewRomanPSMT"/>
          <w:b/>
          <w:bCs/>
          <w:sz w:val="24"/>
          <w:szCs w:val="22"/>
        </w:rPr>
        <w:t xml:space="preserve">) </w:t>
      </w:r>
      <w:r>
        <w:rPr>
          <w:rFonts w:hint="eastAsia" w:ascii="TimesNewRomanPSMT" w:hAnsi="TimesNewRomanPSMT" w:eastAsia="TimesNewRomanPSMT"/>
          <w:b/>
          <w:bCs/>
          <w:sz w:val="24"/>
          <w:szCs w:val="22"/>
        </w:rPr>
        <w:t>следующие</w:t>
      </w:r>
      <w:r>
        <w:rPr>
          <w:rFonts w:hint="default" w:ascii="TimesNewRomanPSMT" w:hAnsi="TimesNewRomanPSMT" w:eastAsia="TimesNewRomanPSMT"/>
          <w:b/>
          <w:bCs/>
          <w:sz w:val="24"/>
          <w:szCs w:val="22"/>
          <w:lang w:val="en-GB"/>
        </w:rPr>
        <w:t xml:space="preserve"> </w:t>
      </w:r>
      <w:r>
        <w:rPr>
          <w:rFonts w:hint="eastAsia" w:ascii="TimesNewRomanPSMT" w:hAnsi="TimesNewRomanPSMT" w:eastAsia="TimesNewRomanPSMT"/>
          <w:b/>
          <w:bCs/>
          <w:sz w:val="24"/>
          <w:szCs w:val="22"/>
        </w:rPr>
        <w:t>утверждения</w:t>
      </w:r>
      <w:r>
        <w:rPr>
          <w:rFonts w:hint="default" w:ascii="TimesNewRomanPSMT" w:hAnsi="TimesNewRomanPSMT" w:eastAsia="TimesNewRomanPSMT"/>
          <w:b/>
          <w:bCs/>
          <w:sz w:val="24"/>
          <w:szCs w:val="22"/>
        </w:rPr>
        <w:t xml:space="preserve">, </w:t>
      </w:r>
      <w:r>
        <w:rPr>
          <w:rFonts w:hint="eastAsia" w:ascii="TimesNewRomanPSMT" w:hAnsi="TimesNewRomanPSMT" w:eastAsia="TimesNewRomanPSMT"/>
          <w:b/>
          <w:bCs/>
          <w:sz w:val="24"/>
          <w:szCs w:val="22"/>
        </w:rPr>
        <w:t xml:space="preserve">или в тексте нет об этом информации </w:t>
      </w:r>
      <w:r>
        <w:rPr>
          <w:rFonts w:hint="default" w:ascii="TimesNewRomanPSMT" w:hAnsi="TimesNewRomanPSMT" w:eastAsia="TimesNewRomanPSMT"/>
          <w:b/>
          <w:bCs/>
          <w:sz w:val="24"/>
          <w:szCs w:val="22"/>
        </w:rPr>
        <w:t>(</w:t>
      </w:r>
      <w:r>
        <w:rPr>
          <w:rFonts w:hint="eastAsia" w:ascii="TimesNewRomanPSMT" w:hAnsi="TimesNewRomanPSMT"/>
          <w:b/>
          <w:bCs/>
          <w:sz w:val="24"/>
          <w:szCs w:val="22"/>
          <w:lang w:val="en-US" w:eastAsia="zh-CN"/>
        </w:rPr>
        <w:t>没说</w:t>
      </w:r>
      <w:r>
        <w:rPr>
          <w:rFonts w:hint="default" w:ascii="TimesNewRomanPSMT" w:hAnsi="TimesNewRomanPSMT" w:eastAsia="TimesNewRomanPSMT"/>
          <w:b/>
          <w:bCs/>
          <w:sz w:val="24"/>
          <w:szCs w:val="22"/>
        </w:rPr>
        <w:t>) (</w:t>
      </w:r>
      <w:r>
        <w:rPr>
          <w:rFonts w:hint="default" w:ascii="TimesNewRomanPSMT" w:hAnsi="TimesNewRomanPSMT" w:eastAsia="TimesNewRomanPSMT"/>
          <w:b/>
          <w:bCs/>
          <w:sz w:val="24"/>
          <w:szCs w:val="22"/>
          <w:lang w:val="en-US"/>
        </w:rPr>
        <w:t>6-10</w:t>
      </w:r>
      <w:r>
        <w:rPr>
          <w:rFonts w:hint="default" w:ascii="TimesNewRomanPSMT" w:hAnsi="TimesNewRomanPSMT" w:eastAsia="TimesNewRomanPSMT"/>
          <w:b/>
          <w:bCs/>
          <w:sz w:val="24"/>
          <w:szCs w:val="22"/>
        </w:rPr>
        <w:t>)</w:t>
      </w:r>
      <w:r>
        <w:rPr>
          <w:rFonts w:hint="eastAsia" w:ascii="TimesNewRomanPSMT" w:hAnsi="TimesNewRomanPSMT"/>
          <w:b/>
          <w:bCs/>
          <w:sz w:val="24"/>
          <w:szCs w:val="22"/>
          <w:lang w:val="en-US" w:eastAsia="zh-CN"/>
        </w:rPr>
        <w:t>:</w:t>
      </w:r>
    </w:p>
    <w:p w14:paraId="145E5A2C">
      <w:pPr>
        <w:spacing w:beforeLines="0" w:afterLines="0"/>
        <w:jc w:val="both"/>
        <w:rPr>
          <w:rFonts w:hint="default" w:ascii="Times New Roman" w:hAnsi="Times New Roman" w:eastAsia="Times New Roman"/>
          <w:color w:val="000000"/>
          <w:sz w:val="24"/>
          <w:szCs w:val="24"/>
        </w:rPr>
      </w:pPr>
      <w:r>
        <w:rPr>
          <w:rFonts w:hint="eastAsia" w:ascii="SimSun" w:hAnsi="SimSun" w:eastAsia="SimSun"/>
          <w:color w:val="000000"/>
          <w:sz w:val="28"/>
          <w:szCs w:val="24"/>
        </w:rPr>
        <w:t>我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>10</w:t>
      </w:r>
      <w:r>
        <w:rPr>
          <w:rFonts w:hint="eastAsia" w:ascii="SimSun" w:hAnsi="SimSun" w:eastAsia="SimSun"/>
          <w:color w:val="000000"/>
          <w:sz w:val="28"/>
          <w:szCs w:val="24"/>
        </w:rPr>
        <w:t>岁的时候，爸爸对我说：</w:t>
      </w:r>
      <w:r>
        <w:rPr>
          <w:rFonts w:hint="default" w:ascii="SimSun" w:hAnsi="SimSun" w:eastAsia="SimSun"/>
          <w:color w:val="000000"/>
          <w:sz w:val="28"/>
          <w:szCs w:val="24"/>
        </w:rPr>
        <w:t>“</w:t>
      </w:r>
      <w:r>
        <w:rPr>
          <w:rFonts w:hint="eastAsia" w:ascii="SimSun" w:hAnsi="SimSun" w:eastAsia="SimSun"/>
          <w:color w:val="000000"/>
          <w:sz w:val="28"/>
          <w:szCs w:val="24"/>
        </w:rPr>
        <w:t>你已经会说英语了，你的日语也还可以，你需要再学习一种语言。</w:t>
      </w:r>
      <w:r>
        <w:rPr>
          <w:rFonts w:hint="default" w:ascii="SimSun" w:hAnsi="SimSun" w:eastAsia="SimSun"/>
          <w:color w:val="000000"/>
          <w:sz w:val="28"/>
          <w:szCs w:val="24"/>
        </w:rPr>
        <w:t>”</w:t>
      </w:r>
      <w:r>
        <w:rPr>
          <w:rFonts w:hint="eastAsia" w:ascii="SimSun" w:hAnsi="SimSun" w:eastAsia="SimSun"/>
          <w:color w:val="000000"/>
          <w:sz w:val="28"/>
          <w:szCs w:val="24"/>
        </w:rPr>
        <w:t>朋友们都说：</w:t>
      </w:r>
      <w:r>
        <w:rPr>
          <w:rFonts w:hint="default" w:ascii="SimSun" w:hAnsi="SimSun" w:eastAsia="SimSun"/>
          <w:color w:val="000000"/>
          <w:sz w:val="28"/>
          <w:szCs w:val="24"/>
        </w:rPr>
        <w:t>“</w:t>
      </w:r>
      <w:r>
        <w:rPr>
          <w:rFonts w:hint="eastAsia" w:ascii="SimSun" w:hAnsi="SimSun" w:eastAsia="SimSun"/>
          <w:color w:val="000000"/>
          <w:sz w:val="28"/>
          <w:szCs w:val="24"/>
        </w:rPr>
        <w:t>学习法语或者德语吧。</w:t>
      </w:r>
      <w:r>
        <w:rPr>
          <w:rFonts w:hint="default" w:ascii="SimSun" w:hAnsi="SimSun" w:eastAsia="SimSun"/>
          <w:color w:val="000000"/>
          <w:sz w:val="28"/>
          <w:szCs w:val="24"/>
        </w:rPr>
        <w:t>”</w:t>
      </w:r>
      <w:r>
        <w:rPr>
          <w:rFonts w:hint="eastAsia" w:ascii="SimSun" w:hAnsi="SimSun" w:eastAsia="SimSun"/>
          <w:color w:val="000000"/>
          <w:sz w:val="28"/>
          <w:szCs w:val="24"/>
        </w:rPr>
        <w:t>可是我想，在我们国家会说德语和法语的人不少。我想学一种在世界上有很多人说，但大部分意大利人又不会说的语言。最后，我决定学习汉语。但是那时，我不了解中国的历史、文化等等。我打开电脑，上了许多介绍中国和汉语的网站，发了很多电子邮件，可是几天过去了，我一封回信也没有收到，这让我特别不高兴。一个星期过去了，我慢慢忘了学习汉语这件事。</w:t>
      </w:r>
    </w:p>
    <w:p w14:paraId="42CA86D1">
      <w:pPr>
        <w:spacing w:beforeLines="0" w:afterLines="0"/>
        <w:jc w:val="left"/>
        <w:rPr>
          <w:rFonts w:hint="eastAsia" w:ascii="SimSun" w:hAnsi="SimSun" w:eastAsia="SimSun"/>
          <w:color w:val="000000"/>
          <w:sz w:val="28"/>
          <w:szCs w:val="24"/>
        </w:rPr>
      </w:pPr>
      <w:r>
        <w:rPr>
          <w:rFonts w:hint="default" w:ascii="Times New Roman" w:hAnsi="Times New Roman" w:eastAsia="Times New Roman"/>
          <w:b/>
          <w:color w:val="000000"/>
          <w:sz w:val="28"/>
          <w:szCs w:val="24"/>
          <w:lang w:val="en-US"/>
        </w:rPr>
        <w:t>6</w:t>
      </w:r>
      <w:r>
        <w:rPr>
          <w:rFonts w:hint="default" w:ascii="Times New Roman" w:hAnsi="Times New Roman" w:eastAsia="Times New Roman"/>
          <w:b/>
          <w:color w:val="000000"/>
          <w:sz w:val="28"/>
          <w:szCs w:val="24"/>
        </w:rPr>
        <w:t xml:space="preserve">. 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>“</w:t>
      </w:r>
      <w:r>
        <w:rPr>
          <w:rFonts w:hint="eastAsia" w:ascii="SimSun" w:hAnsi="SimSun" w:eastAsia="SimSun"/>
          <w:color w:val="000000"/>
          <w:sz w:val="28"/>
          <w:szCs w:val="24"/>
        </w:rPr>
        <w:t>我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” </w:t>
      </w:r>
      <w:r>
        <w:rPr>
          <w:rFonts w:hint="eastAsia" w:ascii="SimSun" w:hAnsi="SimSun" w:eastAsia="SimSun"/>
          <w:color w:val="000000"/>
          <w:sz w:val="28"/>
          <w:szCs w:val="24"/>
        </w:rPr>
        <w:t>是法国人。</w:t>
      </w:r>
    </w:p>
    <w:p w14:paraId="1DB69260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4"/>
          <w:szCs w:val="24"/>
        </w:rPr>
      </w:pPr>
      <w:r>
        <w:rPr>
          <w:rFonts w:hint="eastAsia" w:ascii="Times New Roman" w:hAnsi="Times New Roman"/>
          <w:color w:val="000000"/>
          <w:sz w:val="28"/>
          <w:szCs w:val="24"/>
          <w:lang w:val="en-US" w:eastAsia="zh-CN"/>
        </w:rPr>
        <w:t>A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>对</w:t>
      </w:r>
      <w:r>
        <w:rPr>
          <w:rFonts w:hint="eastAsia" w:ascii="SimSun" w:hAnsi="SimSun" w:eastAsia="SimSun"/>
          <w:color w:val="000000"/>
          <w:sz w:val="28"/>
          <w:szCs w:val="24"/>
          <w:lang w:val="en-US" w:eastAsia="zh-CN"/>
        </w:rPr>
        <w:t xml:space="preserve">      </w:t>
      </w:r>
      <w:r>
        <w:rPr>
          <w:rFonts w:hint="default" w:ascii="Times New Roman" w:hAnsi="Times New Roman" w:eastAsia="SimSun" w:cs="Times New Roman"/>
          <w:color w:val="000000"/>
          <w:sz w:val="28"/>
          <w:szCs w:val="24"/>
          <w:lang w:val="en-US" w:eastAsia="zh-CN"/>
        </w:rPr>
        <w:t>B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>不对</w:t>
      </w:r>
      <w:r>
        <w:rPr>
          <w:rFonts w:hint="eastAsia" w:ascii="SimSun" w:hAnsi="SimSun" w:eastAsia="SimSun"/>
          <w:color w:val="000000"/>
          <w:sz w:val="28"/>
          <w:szCs w:val="24"/>
          <w:lang w:val="en-US" w:eastAsia="zh-CN"/>
        </w:rPr>
        <w:t xml:space="preserve">         </w:t>
      </w:r>
      <w:r>
        <w:rPr>
          <w:rFonts w:hint="default" w:ascii="Times New Roman" w:hAnsi="Times New Roman" w:eastAsia="SimSun" w:cs="Times New Roman"/>
          <w:color w:val="000000"/>
          <w:sz w:val="28"/>
          <w:szCs w:val="24"/>
          <w:lang w:val="en-US" w:eastAsia="zh-CN"/>
        </w:rPr>
        <w:t>C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4"/>
        </w:rPr>
        <w:t>)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 </w:t>
      </w:r>
      <w:r>
        <w:rPr>
          <w:rFonts w:hint="eastAsia" w:ascii="Times New Roman" w:hAnsi="Times New Roman"/>
          <w:color w:val="000000"/>
          <w:sz w:val="28"/>
          <w:szCs w:val="24"/>
          <w:lang w:val="en-US" w:eastAsia="zh-CN"/>
        </w:rPr>
        <w:t>没说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 </w:t>
      </w:r>
    </w:p>
    <w:p w14:paraId="7A4B8589">
      <w:pPr>
        <w:spacing w:beforeLines="0" w:afterLines="0"/>
        <w:jc w:val="left"/>
        <w:rPr>
          <w:rFonts w:hint="eastAsia" w:ascii="SimSun" w:hAnsi="SimSun" w:eastAsia="SimSun"/>
          <w:color w:val="000000"/>
          <w:sz w:val="28"/>
          <w:szCs w:val="24"/>
        </w:rPr>
      </w:pPr>
      <w:r>
        <w:rPr>
          <w:rFonts w:hint="eastAsia" w:ascii="Times New Roman" w:hAnsi="Times New Roman"/>
          <w:b/>
          <w:color w:val="000000"/>
          <w:sz w:val="28"/>
          <w:szCs w:val="24"/>
          <w:lang w:val="en-US" w:eastAsia="zh-CN"/>
        </w:rPr>
        <w:t>7</w:t>
      </w:r>
      <w:r>
        <w:rPr>
          <w:rFonts w:hint="default" w:ascii="Times New Roman" w:hAnsi="Times New Roman" w:eastAsia="Times New Roman"/>
          <w:b/>
          <w:color w:val="000000"/>
          <w:sz w:val="28"/>
          <w:szCs w:val="24"/>
        </w:rPr>
        <w:t xml:space="preserve">. </w:t>
      </w:r>
      <w:r>
        <w:rPr>
          <w:rFonts w:hint="eastAsia" w:ascii="SimSun" w:hAnsi="SimSun" w:eastAsia="SimSun"/>
          <w:color w:val="000000"/>
          <w:sz w:val="28"/>
          <w:szCs w:val="24"/>
        </w:rPr>
        <w:t>因为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>“</w:t>
      </w:r>
      <w:r>
        <w:rPr>
          <w:rFonts w:hint="eastAsia" w:ascii="SimSun" w:hAnsi="SimSun" w:eastAsia="SimSun"/>
          <w:color w:val="000000"/>
          <w:sz w:val="28"/>
          <w:szCs w:val="24"/>
        </w:rPr>
        <w:t>我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” </w:t>
      </w:r>
      <w:r>
        <w:rPr>
          <w:rFonts w:hint="eastAsia" w:ascii="SimSun" w:hAnsi="SimSun" w:eastAsia="SimSun"/>
          <w:color w:val="000000"/>
          <w:sz w:val="28"/>
          <w:szCs w:val="24"/>
        </w:rPr>
        <w:t>不会说德</w:t>
      </w:r>
      <w:r>
        <w:rPr>
          <w:rFonts w:hint="eastAsia" w:ascii="SimSun" w:hAnsi="SimSun" w:eastAsia="SimSun"/>
          <w:color w:val="000000"/>
          <w:sz w:val="28"/>
          <w:szCs w:val="24"/>
          <w:lang w:val="en-US" w:eastAsia="zh-CN"/>
        </w:rPr>
        <w:t xml:space="preserve">语, </w:t>
      </w:r>
      <w:r>
        <w:rPr>
          <w:rFonts w:hint="eastAsia" w:ascii="SimSun" w:hAnsi="SimSun" w:eastAsia="SimSun"/>
          <w:color w:val="000000"/>
          <w:sz w:val="28"/>
          <w:szCs w:val="24"/>
        </w:rPr>
        <w:t>所以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>“</w:t>
      </w:r>
      <w:r>
        <w:rPr>
          <w:rFonts w:hint="eastAsia" w:ascii="SimSun" w:hAnsi="SimSun" w:eastAsia="SimSun"/>
          <w:color w:val="000000"/>
          <w:sz w:val="28"/>
          <w:szCs w:val="24"/>
        </w:rPr>
        <w:t>我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>”</w:t>
      </w:r>
      <w:r>
        <w:rPr>
          <w:rFonts w:hint="eastAsia" w:ascii="SimSun" w:hAnsi="SimSun" w:eastAsia="SimSun"/>
          <w:color w:val="000000"/>
          <w:sz w:val="28"/>
          <w:szCs w:val="24"/>
        </w:rPr>
        <w:t>想再学汉</w:t>
      </w:r>
      <w:r>
        <w:rPr>
          <w:rFonts w:hint="eastAsia" w:ascii="SimSun" w:hAnsi="SimSun" w:eastAsia="SimSun"/>
          <w:color w:val="000000"/>
          <w:sz w:val="28"/>
          <w:szCs w:val="24"/>
          <w:lang w:val="en-US" w:eastAsia="zh-CN"/>
        </w:rPr>
        <w:t>语</w:t>
      </w:r>
      <w:r>
        <w:rPr>
          <w:rFonts w:hint="eastAsia" w:ascii="SimSun" w:hAnsi="SimSun" w:eastAsia="SimSun"/>
          <w:color w:val="000000"/>
          <w:sz w:val="28"/>
          <w:szCs w:val="24"/>
        </w:rPr>
        <w:t>。</w:t>
      </w:r>
    </w:p>
    <w:p w14:paraId="67B45BBB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4"/>
          <w:szCs w:val="24"/>
        </w:rPr>
      </w:pPr>
      <w:r>
        <w:rPr>
          <w:rFonts w:hint="eastAsia" w:ascii="Times New Roman" w:hAnsi="Times New Roman"/>
          <w:color w:val="000000"/>
          <w:sz w:val="28"/>
          <w:szCs w:val="24"/>
          <w:lang w:val="en-US" w:eastAsia="zh-CN"/>
        </w:rPr>
        <w:t>A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>对</w:t>
      </w:r>
      <w:r>
        <w:rPr>
          <w:rFonts w:hint="eastAsia" w:ascii="SimSun" w:hAnsi="SimSun" w:eastAsia="SimSun"/>
          <w:color w:val="000000"/>
          <w:sz w:val="28"/>
          <w:szCs w:val="24"/>
          <w:lang w:val="en-US" w:eastAsia="zh-CN"/>
        </w:rPr>
        <w:t xml:space="preserve">      </w:t>
      </w:r>
      <w:r>
        <w:rPr>
          <w:rFonts w:hint="default" w:ascii="Times New Roman" w:hAnsi="Times New Roman" w:eastAsia="SimSun" w:cs="Times New Roman"/>
          <w:color w:val="000000"/>
          <w:sz w:val="28"/>
          <w:szCs w:val="24"/>
          <w:lang w:val="en-US" w:eastAsia="zh-CN"/>
        </w:rPr>
        <w:t>B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>不对</w:t>
      </w:r>
      <w:r>
        <w:rPr>
          <w:rFonts w:hint="eastAsia" w:ascii="SimSun" w:hAnsi="SimSun" w:eastAsia="SimSun"/>
          <w:color w:val="000000"/>
          <w:sz w:val="28"/>
          <w:szCs w:val="24"/>
          <w:lang w:val="en-US" w:eastAsia="zh-CN"/>
        </w:rPr>
        <w:t xml:space="preserve">         </w:t>
      </w:r>
      <w:r>
        <w:rPr>
          <w:rFonts w:hint="default" w:ascii="Times New Roman" w:hAnsi="Times New Roman" w:eastAsia="SimSun" w:cs="Times New Roman"/>
          <w:color w:val="000000"/>
          <w:sz w:val="28"/>
          <w:szCs w:val="24"/>
          <w:lang w:val="en-US" w:eastAsia="zh-CN"/>
        </w:rPr>
        <w:t>C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4"/>
        </w:rPr>
        <w:t>)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 </w:t>
      </w:r>
      <w:r>
        <w:rPr>
          <w:rFonts w:hint="eastAsia" w:ascii="Times New Roman" w:hAnsi="Times New Roman"/>
          <w:color w:val="000000"/>
          <w:sz w:val="28"/>
          <w:szCs w:val="24"/>
          <w:lang w:val="en-US" w:eastAsia="zh-CN"/>
        </w:rPr>
        <w:t>没说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 </w:t>
      </w:r>
    </w:p>
    <w:p w14:paraId="6F89B384">
      <w:pPr>
        <w:spacing w:beforeLines="0" w:afterLines="0"/>
        <w:jc w:val="both"/>
        <w:rPr>
          <w:rFonts w:hint="eastAsia" w:ascii="SimSun" w:hAnsi="SimSun" w:eastAsia="SimSun"/>
          <w:color w:val="000000"/>
          <w:sz w:val="28"/>
          <w:szCs w:val="24"/>
          <w:lang w:val="en-US" w:eastAsia="zh-CN"/>
        </w:rPr>
      </w:pPr>
      <w:r>
        <w:rPr>
          <w:rFonts w:hint="eastAsia" w:ascii="Times New Roman" w:hAnsi="Times New Roman"/>
          <w:b/>
          <w:color w:val="000000"/>
          <w:sz w:val="28"/>
          <w:szCs w:val="24"/>
          <w:lang w:val="en-US" w:eastAsia="zh-CN"/>
        </w:rPr>
        <w:t>8</w:t>
      </w:r>
      <w:r>
        <w:rPr>
          <w:rFonts w:hint="default" w:ascii="Times New Roman" w:hAnsi="Times New Roman" w:eastAsia="Times New Roman"/>
          <w:b/>
          <w:color w:val="000000"/>
          <w:sz w:val="28"/>
          <w:szCs w:val="24"/>
        </w:rPr>
        <w:t xml:space="preserve">. 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>“</w:t>
      </w:r>
      <w:r>
        <w:rPr>
          <w:rFonts w:hint="eastAsia" w:ascii="SimSun" w:hAnsi="SimSun" w:eastAsia="SimSun"/>
          <w:color w:val="000000"/>
          <w:sz w:val="28"/>
          <w:szCs w:val="24"/>
        </w:rPr>
        <w:t>我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” </w:t>
      </w:r>
      <w:r>
        <w:rPr>
          <w:rFonts w:hint="eastAsia" w:ascii="SimSun" w:hAnsi="SimSun" w:eastAsia="SimSun"/>
          <w:color w:val="000000"/>
          <w:sz w:val="28"/>
          <w:szCs w:val="24"/>
        </w:rPr>
        <w:t>住的国家会说</w:t>
      </w:r>
      <w:r>
        <w:rPr>
          <w:rFonts w:hint="eastAsia" w:ascii="SimSun" w:hAnsi="SimSun" w:eastAsia="SimSun"/>
          <w:color w:val="000000"/>
          <w:sz w:val="28"/>
          <w:szCs w:val="24"/>
          <w:lang w:val="en-US" w:eastAsia="zh-CN"/>
        </w:rPr>
        <w:t>汉</w:t>
      </w:r>
      <w:r>
        <w:rPr>
          <w:rFonts w:hint="eastAsia" w:ascii="SimSun" w:hAnsi="SimSun" w:eastAsia="SimSun"/>
          <w:color w:val="000000"/>
          <w:sz w:val="28"/>
          <w:szCs w:val="24"/>
        </w:rPr>
        <w:t>语的</w:t>
      </w:r>
      <w:r>
        <w:rPr>
          <w:rFonts w:hint="eastAsia" w:ascii="SimSun" w:hAnsi="SimSun" w:eastAsia="SimSun"/>
          <w:color w:val="000000"/>
          <w:sz w:val="28"/>
          <w:szCs w:val="24"/>
          <w:lang w:val="en-US" w:eastAsia="zh-CN"/>
        </w:rPr>
        <w:t>人不少。</w:t>
      </w:r>
    </w:p>
    <w:p w14:paraId="01FFFBA6">
      <w:pPr>
        <w:spacing w:beforeLines="0" w:afterLines="0"/>
        <w:jc w:val="both"/>
        <w:rPr>
          <w:rFonts w:hint="default" w:ascii="Times New Roman" w:hAnsi="Times New Roman" w:eastAsia="Times New Roman"/>
          <w:color w:val="000000"/>
          <w:sz w:val="24"/>
          <w:szCs w:val="24"/>
        </w:rPr>
      </w:pPr>
      <w:r>
        <w:rPr>
          <w:rFonts w:hint="eastAsia" w:ascii="Times New Roman" w:hAnsi="Times New Roman"/>
          <w:color w:val="000000"/>
          <w:sz w:val="28"/>
          <w:szCs w:val="24"/>
          <w:lang w:val="en-US" w:eastAsia="zh-CN"/>
        </w:rPr>
        <w:t>A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>对</w:t>
      </w:r>
      <w:r>
        <w:rPr>
          <w:rFonts w:hint="eastAsia" w:ascii="SimSun" w:hAnsi="SimSun" w:eastAsia="SimSun"/>
          <w:color w:val="000000"/>
          <w:sz w:val="28"/>
          <w:szCs w:val="24"/>
          <w:lang w:val="en-US" w:eastAsia="zh-CN"/>
        </w:rPr>
        <w:t xml:space="preserve">      </w:t>
      </w:r>
      <w:r>
        <w:rPr>
          <w:rFonts w:hint="default" w:ascii="Times New Roman" w:hAnsi="Times New Roman" w:eastAsia="SimSun" w:cs="Times New Roman"/>
          <w:color w:val="000000"/>
          <w:sz w:val="28"/>
          <w:szCs w:val="24"/>
          <w:lang w:val="en-US" w:eastAsia="zh-CN"/>
        </w:rPr>
        <w:t>B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>不对</w:t>
      </w:r>
      <w:r>
        <w:rPr>
          <w:rFonts w:hint="eastAsia" w:ascii="SimSun" w:hAnsi="SimSun" w:eastAsia="SimSun"/>
          <w:color w:val="000000"/>
          <w:sz w:val="28"/>
          <w:szCs w:val="24"/>
          <w:lang w:val="en-US" w:eastAsia="zh-CN"/>
        </w:rPr>
        <w:t xml:space="preserve">         </w:t>
      </w:r>
      <w:r>
        <w:rPr>
          <w:rFonts w:hint="default" w:ascii="Times New Roman" w:hAnsi="Times New Roman" w:eastAsia="SimSun" w:cs="Times New Roman"/>
          <w:color w:val="000000"/>
          <w:sz w:val="28"/>
          <w:szCs w:val="24"/>
          <w:lang w:val="en-US" w:eastAsia="zh-CN"/>
        </w:rPr>
        <w:t>C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4"/>
        </w:rPr>
        <w:t>)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 </w:t>
      </w:r>
      <w:r>
        <w:rPr>
          <w:rFonts w:hint="eastAsia" w:ascii="Times New Roman" w:hAnsi="Times New Roman"/>
          <w:color w:val="000000"/>
          <w:sz w:val="28"/>
          <w:szCs w:val="24"/>
          <w:lang w:val="en-US" w:eastAsia="zh-CN"/>
        </w:rPr>
        <w:t>没说</w:t>
      </w:r>
    </w:p>
    <w:p w14:paraId="05DAEAC0">
      <w:pPr>
        <w:spacing w:beforeLines="0" w:afterLines="0"/>
        <w:jc w:val="left"/>
        <w:rPr>
          <w:rFonts w:hint="eastAsia" w:ascii="SimSun" w:hAnsi="SimSun" w:eastAsia="SimSun"/>
          <w:color w:val="000000"/>
          <w:sz w:val="28"/>
          <w:szCs w:val="24"/>
        </w:rPr>
      </w:pPr>
      <w:r>
        <w:rPr>
          <w:rFonts w:hint="eastAsia" w:ascii="Times New Roman" w:hAnsi="Times New Roman"/>
          <w:b/>
          <w:color w:val="000000"/>
          <w:sz w:val="28"/>
          <w:szCs w:val="24"/>
          <w:lang w:val="en-US" w:eastAsia="zh-CN"/>
        </w:rPr>
        <w:t>9</w:t>
      </w:r>
      <w:r>
        <w:rPr>
          <w:rFonts w:hint="default" w:ascii="Times New Roman" w:hAnsi="Times New Roman" w:eastAsia="Times New Roman"/>
          <w:b/>
          <w:color w:val="000000"/>
          <w:sz w:val="28"/>
          <w:szCs w:val="24"/>
        </w:rPr>
        <w:t xml:space="preserve">. </w:t>
      </w:r>
      <w:r>
        <w:rPr>
          <w:rFonts w:hint="eastAsia" w:ascii="Times New Roman" w:hAnsi="Times New Roman"/>
          <w:b w:val="0"/>
          <w:bCs/>
          <w:color w:val="000000"/>
          <w:sz w:val="28"/>
          <w:szCs w:val="24"/>
          <w:lang w:val="en-US" w:eastAsia="zh-CN"/>
        </w:rPr>
        <w:t>开始学习汉语的时候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>“</w:t>
      </w:r>
      <w:r>
        <w:rPr>
          <w:rFonts w:hint="eastAsia" w:ascii="SimSun" w:hAnsi="SimSun" w:eastAsia="SimSun"/>
          <w:color w:val="000000"/>
          <w:sz w:val="28"/>
          <w:szCs w:val="24"/>
        </w:rPr>
        <w:t>我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” </w:t>
      </w:r>
      <w:r>
        <w:rPr>
          <w:rFonts w:hint="eastAsia" w:ascii="Times New Roman" w:hAnsi="Times New Roman"/>
          <w:color w:val="000000"/>
          <w:sz w:val="28"/>
          <w:szCs w:val="24"/>
          <w:lang w:val="en-US" w:eastAsia="zh-CN"/>
        </w:rPr>
        <w:t>才</w:t>
      </w:r>
      <w:r>
        <w:rPr>
          <w:rFonts w:hint="eastAsia" w:ascii="SimSun" w:hAnsi="SimSun" w:eastAsia="SimSun"/>
          <w:color w:val="000000"/>
          <w:sz w:val="28"/>
          <w:szCs w:val="24"/>
        </w:rPr>
        <w:t>不了解中国历史、文化。</w:t>
      </w:r>
    </w:p>
    <w:p w14:paraId="3D28D4E4">
      <w:pPr>
        <w:spacing w:beforeLines="0" w:afterLines="0"/>
        <w:jc w:val="both"/>
        <w:rPr>
          <w:rFonts w:hint="default" w:ascii="Times New Roman" w:hAnsi="Times New Roman" w:eastAsia="Times New Roman"/>
          <w:color w:val="000000"/>
          <w:sz w:val="24"/>
          <w:szCs w:val="24"/>
        </w:rPr>
      </w:pPr>
      <w:r>
        <w:rPr>
          <w:rFonts w:hint="eastAsia" w:ascii="Times New Roman" w:hAnsi="Times New Roman"/>
          <w:color w:val="000000"/>
          <w:sz w:val="28"/>
          <w:szCs w:val="24"/>
          <w:lang w:val="en-US" w:eastAsia="zh-CN"/>
        </w:rPr>
        <w:t>A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>对</w:t>
      </w:r>
      <w:r>
        <w:rPr>
          <w:rFonts w:hint="eastAsia" w:ascii="SimSun" w:hAnsi="SimSun" w:eastAsia="SimSun"/>
          <w:color w:val="000000"/>
          <w:sz w:val="28"/>
          <w:szCs w:val="24"/>
          <w:lang w:val="en-US" w:eastAsia="zh-CN"/>
        </w:rPr>
        <w:t xml:space="preserve">      </w:t>
      </w:r>
      <w:r>
        <w:rPr>
          <w:rFonts w:hint="default" w:ascii="Times New Roman" w:hAnsi="Times New Roman" w:eastAsia="SimSun" w:cs="Times New Roman"/>
          <w:color w:val="000000"/>
          <w:sz w:val="28"/>
          <w:szCs w:val="24"/>
          <w:lang w:val="en-US" w:eastAsia="zh-CN"/>
        </w:rPr>
        <w:t>B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>不对</w:t>
      </w:r>
      <w:r>
        <w:rPr>
          <w:rFonts w:hint="eastAsia" w:ascii="SimSun" w:hAnsi="SimSun" w:eastAsia="SimSun"/>
          <w:color w:val="000000"/>
          <w:sz w:val="28"/>
          <w:szCs w:val="24"/>
          <w:lang w:val="en-US" w:eastAsia="zh-CN"/>
        </w:rPr>
        <w:t xml:space="preserve">         </w:t>
      </w:r>
      <w:r>
        <w:rPr>
          <w:rFonts w:hint="default" w:ascii="Times New Roman" w:hAnsi="Times New Roman" w:eastAsia="SimSun" w:cs="Times New Roman"/>
          <w:color w:val="000000"/>
          <w:sz w:val="28"/>
          <w:szCs w:val="24"/>
          <w:lang w:val="en-US" w:eastAsia="zh-CN"/>
        </w:rPr>
        <w:t>C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4"/>
        </w:rPr>
        <w:t>)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 </w:t>
      </w:r>
      <w:r>
        <w:rPr>
          <w:rFonts w:hint="eastAsia" w:ascii="Times New Roman" w:hAnsi="Times New Roman"/>
          <w:color w:val="000000"/>
          <w:sz w:val="28"/>
          <w:szCs w:val="24"/>
          <w:lang w:val="en-US" w:eastAsia="zh-CN"/>
        </w:rPr>
        <w:t>没说</w:t>
      </w:r>
    </w:p>
    <w:p w14:paraId="7CE0C400">
      <w:pPr>
        <w:spacing w:beforeLines="0" w:afterLines="0"/>
        <w:jc w:val="left"/>
        <w:rPr>
          <w:rFonts w:hint="eastAsia" w:ascii="SimSun" w:hAnsi="SimSun" w:eastAsia="SimSun"/>
          <w:color w:val="000000"/>
          <w:sz w:val="28"/>
          <w:szCs w:val="24"/>
        </w:rPr>
      </w:pPr>
      <w:r>
        <w:rPr>
          <w:rFonts w:hint="default" w:ascii="Times New Roman" w:hAnsi="Times New Roman" w:eastAsia="Times New Roman"/>
          <w:b/>
          <w:color w:val="000000"/>
          <w:sz w:val="28"/>
          <w:szCs w:val="24"/>
        </w:rPr>
        <w:t>1</w:t>
      </w:r>
      <w:r>
        <w:rPr>
          <w:rFonts w:hint="eastAsia" w:ascii="Times New Roman" w:hAnsi="Times New Roman"/>
          <w:b/>
          <w:color w:val="000000"/>
          <w:sz w:val="28"/>
          <w:szCs w:val="24"/>
          <w:lang w:val="en-US" w:eastAsia="zh-CN"/>
        </w:rPr>
        <w:t>0</w:t>
      </w:r>
      <w:r>
        <w:rPr>
          <w:rFonts w:hint="default" w:ascii="Times New Roman" w:hAnsi="Times New Roman" w:eastAsia="Times New Roman"/>
          <w:b/>
          <w:color w:val="000000"/>
          <w:sz w:val="28"/>
          <w:szCs w:val="24"/>
        </w:rPr>
        <w:t xml:space="preserve">. 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>“</w:t>
      </w:r>
      <w:r>
        <w:rPr>
          <w:rFonts w:hint="eastAsia" w:ascii="SimSun" w:hAnsi="SimSun" w:eastAsia="SimSun"/>
          <w:color w:val="000000"/>
          <w:sz w:val="28"/>
          <w:szCs w:val="24"/>
        </w:rPr>
        <w:t>我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”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发了很多电子邮件，可是回信没收到。 </w:t>
      </w:r>
    </w:p>
    <w:p w14:paraId="207FE7EB">
      <w:pPr>
        <w:spacing w:beforeLines="0" w:afterLines="0"/>
        <w:jc w:val="both"/>
        <w:rPr>
          <w:rFonts w:hint="default" w:ascii="Times New Roman" w:hAnsi="Times New Roman" w:eastAsia="Times New Roman"/>
          <w:color w:val="000000"/>
          <w:sz w:val="24"/>
          <w:szCs w:val="24"/>
        </w:rPr>
      </w:pPr>
      <w:r>
        <w:rPr>
          <w:rFonts w:hint="eastAsia" w:ascii="Times New Roman" w:hAnsi="Times New Roman"/>
          <w:color w:val="000000"/>
          <w:sz w:val="28"/>
          <w:szCs w:val="24"/>
          <w:lang w:val="en-US" w:eastAsia="zh-CN"/>
        </w:rPr>
        <w:t>A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>对</w:t>
      </w:r>
      <w:r>
        <w:rPr>
          <w:rFonts w:hint="eastAsia" w:ascii="SimSun" w:hAnsi="SimSun" w:eastAsia="SimSun"/>
          <w:color w:val="000000"/>
          <w:sz w:val="28"/>
          <w:szCs w:val="24"/>
          <w:lang w:val="en-US" w:eastAsia="zh-CN"/>
        </w:rPr>
        <w:t xml:space="preserve">      </w:t>
      </w:r>
      <w:r>
        <w:rPr>
          <w:rFonts w:hint="default" w:ascii="Times New Roman" w:hAnsi="Times New Roman" w:eastAsia="SimSun" w:cs="Times New Roman"/>
          <w:color w:val="000000"/>
          <w:sz w:val="28"/>
          <w:szCs w:val="24"/>
          <w:lang w:val="en-US" w:eastAsia="zh-CN"/>
        </w:rPr>
        <w:t>B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>不对</w:t>
      </w:r>
      <w:r>
        <w:rPr>
          <w:rFonts w:hint="eastAsia" w:ascii="SimSun" w:hAnsi="SimSun" w:eastAsia="SimSun"/>
          <w:color w:val="000000"/>
          <w:sz w:val="28"/>
          <w:szCs w:val="24"/>
          <w:lang w:val="en-US" w:eastAsia="zh-CN"/>
        </w:rPr>
        <w:t xml:space="preserve">         </w:t>
      </w:r>
      <w:r>
        <w:rPr>
          <w:rFonts w:hint="default" w:ascii="Times New Roman" w:hAnsi="Times New Roman" w:eastAsia="SimSun" w:cs="Times New Roman"/>
          <w:color w:val="000000"/>
          <w:sz w:val="28"/>
          <w:szCs w:val="24"/>
          <w:lang w:val="en-US" w:eastAsia="zh-CN"/>
        </w:rPr>
        <w:t>C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4"/>
        </w:rPr>
        <w:t>)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 </w:t>
      </w:r>
      <w:r>
        <w:rPr>
          <w:rFonts w:hint="eastAsia" w:ascii="Times New Roman" w:hAnsi="Times New Roman"/>
          <w:color w:val="000000"/>
          <w:sz w:val="28"/>
          <w:szCs w:val="24"/>
          <w:lang w:val="en-US" w:eastAsia="zh-CN"/>
        </w:rPr>
        <w:t>没说</w:t>
      </w:r>
    </w:p>
    <w:p w14:paraId="16F510BA">
      <w:pPr>
        <w:spacing w:beforeLines="0" w:afterLines="0"/>
        <w:jc w:val="left"/>
        <w:rPr>
          <w:rFonts w:hint="eastAsia" w:ascii="Times New Roman" w:hAnsi="Times New Roman" w:eastAsia="SimSun"/>
          <w:b/>
          <w:bCs/>
          <w:color w:val="000000"/>
          <w:sz w:val="24"/>
          <w:szCs w:val="22"/>
          <w:lang w:val="en-US" w:eastAsia="zh-CN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sz w:val="24"/>
          <w:szCs w:val="22"/>
          <w:lang w:val="en-US" w:eastAsia="zh-CN"/>
        </w:rPr>
        <w:t>11.</w:t>
      </w:r>
      <w:r>
        <w:rPr>
          <w:rFonts w:hint="eastAsia" w:ascii="SimSun" w:hAnsi="SimSun" w:eastAsia="SimSun"/>
          <w:color w:val="000000"/>
          <w:sz w:val="24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Times New Roman"/>
          <w:b/>
          <w:bCs/>
          <w:color w:val="000000"/>
          <w:sz w:val="24"/>
          <w:szCs w:val="22"/>
        </w:rPr>
        <w:t>Определите слово, которое не относится к данному смысловому ряду слов (</w:t>
      </w:r>
      <w:r>
        <w:rPr>
          <w:rFonts w:hint="eastAsia" w:ascii="Times New Roman" w:hAnsi="Times New Roman"/>
          <w:b/>
          <w:bCs/>
          <w:color w:val="000000"/>
          <w:sz w:val="24"/>
          <w:szCs w:val="22"/>
          <w:lang w:val="en-US" w:eastAsia="zh-CN"/>
        </w:rPr>
        <w:t>1</w:t>
      </w:r>
      <w:r>
        <w:rPr>
          <w:rFonts w:hint="default" w:ascii="Times New Roman" w:hAnsi="Times New Roman" w:eastAsia="Times New Roman"/>
          <w:b/>
          <w:bCs/>
          <w:color w:val="000000"/>
          <w:sz w:val="24"/>
          <w:szCs w:val="22"/>
        </w:rPr>
        <w:t>1</w:t>
      </w:r>
      <w:r>
        <w:rPr>
          <w:rFonts w:hint="eastAsia" w:ascii="Times New Roman" w:hAnsi="Times New Roman"/>
          <w:b/>
          <w:bCs/>
          <w:color w:val="000000"/>
          <w:sz w:val="24"/>
          <w:szCs w:val="22"/>
          <w:lang w:val="en-US" w:eastAsia="zh-CN"/>
        </w:rPr>
        <w:t>-1</w:t>
      </w:r>
      <w:r>
        <w:rPr>
          <w:rFonts w:hint="default" w:ascii="Times New Roman" w:hAnsi="Times New Roman" w:eastAsia="Times New Roman"/>
          <w:b/>
          <w:bCs/>
          <w:color w:val="000000"/>
          <w:sz w:val="24"/>
          <w:szCs w:val="22"/>
        </w:rPr>
        <w:t>4)</w:t>
      </w:r>
      <w:r>
        <w:rPr>
          <w:rFonts w:hint="eastAsia" w:ascii="Times New Roman" w:hAnsi="Times New Roman"/>
          <w:b/>
          <w:bCs/>
          <w:color w:val="000000"/>
          <w:sz w:val="24"/>
          <w:szCs w:val="22"/>
          <w:lang w:val="en-US" w:eastAsia="zh-CN"/>
        </w:rPr>
        <w:t>:</w:t>
      </w:r>
    </w:p>
    <w:p w14:paraId="2353E615">
      <w:pPr>
        <w:spacing w:beforeLines="0" w:afterLines="0"/>
        <w:jc w:val="both"/>
        <w:rPr>
          <w:rFonts w:hint="eastAsia" w:ascii="SimSun" w:hAnsi="SimSun" w:eastAsia="SimSun"/>
          <w:color w:val="000000"/>
          <w:sz w:val="28"/>
          <w:szCs w:val="24"/>
        </w:rPr>
      </w:pPr>
      <w:r>
        <w:rPr>
          <w:rFonts w:hint="default" w:ascii="Times New Roman" w:hAnsi="Times New Roman" w:eastAsia="Times New Roman"/>
          <w:b/>
          <w:color w:val="000000"/>
          <w:sz w:val="28"/>
          <w:szCs w:val="24"/>
        </w:rPr>
        <w:t>1</w:t>
      </w:r>
      <w:r>
        <w:rPr>
          <w:rFonts w:hint="eastAsia" w:ascii="Times New Roman" w:hAnsi="Times New Roman"/>
          <w:b/>
          <w:color w:val="000000"/>
          <w:sz w:val="28"/>
          <w:szCs w:val="24"/>
          <w:lang w:val="en-US" w:eastAsia="zh-CN"/>
        </w:rPr>
        <w:t>1</w:t>
      </w:r>
      <w:r>
        <w:rPr>
          <w:rFonts w:hint="default" w:ascii="Times New Roman" w:hAnsi="Times New Roman" w:eastAsia="Times New Roman"/>
          <w:b/>
          <w:color w:val="000000"/>
          <w:sz w:val="28"/>
          <w:szCs w:val="24"/>
        </w:rPr>
        <w:t xml:space="preserve">. </w:t>
      </w:r>
      <w:r>
        <w:rPr>
          <w:rFonts w:hint="eastAsia" w:ascii="Times New Roman" w:hAnsi="Times New Roman"/>
          <w:b/>
          <w:color w:val="000000"/>
          <w:sz w:val="28"/>
          <w:szCs w:val="24"/>
          <w:lang w:val="en-US" w:eastAsia="zh-CN"/>
        </w:rPr>
        <w:t xml:space="preserve">   </w:t>
      </w:r>
      <w:r>
        <w:rPr>
          <w:rFonts w:hint="eastAsia" w:ascii="Times New Roman" w:hAnsi="Times New Roman"/>
          <w:b w:val="0"/>
          <w:bCs/>
          <w:color w:val="000000"/>
          <w:sz w:val="28"/>
          <w:szCs w:val="24"/>
          <w:lang w:val="en-US" w:eastAsia="zh-CN"/>
        </w:rPr>
        <w:t>A)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 </w:t>
      </w:r>
      <w:r>
        <w:rPr>
          <w:rFonts w:hint="eastAsia" w:ascii="SimSun" w:hAnsi="SimSun" w:eastAsia="SimSun"/>
          <w:color w:val="000000"/>
          <w:sz w:val="28"/>
          <w:szCs w:val="24"/>
        </w:rPr>
        <w:t>邮局</w:t>
      </w:r>
      <w:r>
        <w:rPr>
          <w:rFonts w:hint="eastAsia" w:ascii="SimSun" w:hAnsi="SimSun" w:eastAsia="SimSun"/>
          <w:color w:val="000000"/>
          <w:sz w:val="28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eastAsia="SimSun" w:cs="Times New Roman"/>
          <w:color w:val="000000"/>
          <w:sz w:val="28"/>
          <w:szCs w:val="24"/>
          <w:lang w:val="en-US" w:eastAsia="zh-CN"/>
        </w:rPr>
        <w:t>B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>银行</w:t>
      </w:r>
      <w:r>
        <w:rPr>
          <w:rFonts w:hint="eastAsia" w:ascii="SimSun" w:hAnsi="SimSun" w:eastAsia="SimSun"/>
          <w:color w:val="000000"/>
          <w:sz w:val="28"/>
          <w:szCs w:val="24"/>
          <w:lang w:val="en-US" w:eastAsia="zh-CN"/>
        </w:rPr>
        <w:t xml:space="preserve">     </w:t>
      </w:r>
      <w:r>
        <w:rPr>
          <w:rFonts w:hint="default" w:ascii="Times New Roman" w:hAnsi="Times New Roman" w:eastAsia="SimSun" w:cs="Times New Roman"/>
          <w:color w:val="000000"/>
          <w:sz w:val="28"/>
          <w:szCs w:val="24"/>
          <w:lang w:val="en-US" w:eastAsia="zh-CN"/>
        </w:rPr>
        <w:t>C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>客厅</w:t>
      </w:r>
      <w:r>
        <w:rPr>
          <w:rFonts w:hint="eastAsia"/>
          <w:color w:val="000000"/>
          <w:sz w:val="28"/>
          <w:szCs w:val="24"/>
          <w:lang w:val="en-US" w:eastAsia="zh-CN"/>
        </w:rPr>
        <w:t xml:space="preserve">    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8"/>
          <w:szCs w:val="24"/>
          <w:lang w:val="en-US" w:eastAsia="zh-CN"/>
        </w:rPr>
        <w:t>D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饭店 </w:t>
      </w:r>
    </w:p>
    <w:p w14:paraId="1785623C">
      <w:pPr>
        <w:spacing w:beforeLines="0" w:afterLines="0"/>
        <w:jc w:val="both"/>
        <w:rPr>
          <w:rFonts w:hint="default" w:ascii="SimSun" w:hAnsi="SimSun" w:eastAsia="SimSun"/>
          <w:color w:val="000000"/>
          <w:sz w:val="28"/>
          <w:szCs w:val="24"/>
          <w:lang w:val="en-US" w:eastAsia="zh-CN"/>
        </w:rPr>
      </w:pPr>
      <w:r>
        <w:rPr>
          <w:rFonts w:hint="eastAsia" w:ascii="Times New Roman" w:hAnsi="Times New Roman"/>
          <w:b/>
          <w:color w:val="000000"/>
          <w:sz w:val="28"/>
          <w:szCs w:val="24"/>
          <w:lang w:val="en-US" w:eastAsia="zh-CN"/>
        </w:rPr>
        <w:t>1</w:t>
      </w:r>
      <w:r>
        <w:rPr>
          <w:rFonts w:hint="default" w:ascii="Times New Roman" w:hAnsi="Times New Roman" w:eastAsia="Times New Roman"/>
          <w:b/>
          <w:color w:val="000000"/>
          <w:sz w:val="28"/>
          <w:szCs w:val="24"/>
        </w:rPr>
        <w:t xml:space="preserve">2. </w:t>
      </w:r>
      <w:r>
        <w:rPr>
          <w:rFonts w:hint="eastAsia" w:ascii="Times New Roman" w:hAnsi="Times New Roman"/>
          <w:b/>
          <w:color w:val="000000"/>
          <w:sz w:val="28"/>
          <w:szCs w:val="24"/>
          <w:lang w:val="en-US" w:eastAsia="zh-CN"/>
        </w:rPr>
        <w:t xml:space="preserve">   </w:t>
      </w:r>
      <w:r>
        <w:rPr>
          <w:rFonts w:hint="eastAsia" w:ascii="Times New Roman" w:hAnsi="Times New Roman"/>
          <w:b w:val="0"/>
          <w:bCs/>
          <w:color w:val="000000"/>
          <w:sz w:val="28"/>
          <w:szCs w:val="24"/>
          <w:lang w:val="en-US" w:eastAsia="zh-CN"/>
        </w:rPr>
        <w:t>A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>桌子</w:t>
      </w:r>
      <w:r>
        <w:rPr>
          <w:rFonts w:hint="eastAsia" w:ascii="SimSun" w:hAnsi="SimSun" w:eastAsia="SimSun"/>
          <w:color w:val="000000"/>
          <w:sz w:val="28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eastAsia="SimSun" w:cs="Times New Roman"/>
          <w:color w:val="000000"/>
          <w:sz w:val="28"/>
          <w:szCs w:val="24"/>
          <w:lang w:val="en-US" w:eastAsia="zh-CN"/>
        </w:rPr>
        <w:t>B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4"/>
        </w:rPr>
        <w:t>)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 </w:t>
      </w:r>
      <w:r>
        <w:rPr>
          <w:rFonts w:hint="eastAsia" w:ascii="SimSun" w:hAnsi="SimSun" w:eastAsia="SimSun"/>
          <w:color w:val="000000"/>
          <w:sz w:val="28"/>
          <w:szCs w:val="24"/>
        </w:rPr>
        <w:t>柜子</w:t>
      </w:r>
      <w:r>
        <w:rPr>
          <w:rFonts w:hint="eastAsia" w:ascii="SimSun" w:hAnsi="SimSun" w:eastAsia="SimSun"/>
          <w:color w:val="000000"/>
          <w:sz w:val="28"/>
          <w:szCs w:val="24"/>
          <w:lang w:val="en-US" w:eastAsia="zh-CN"/>
        </w:rPr>
        <w:t xml:space="preserve">     </w:t>
      </w:r>
      <w:r>
        <w:rPr>
          <w:rFonts w:hint="default" w:ascii="Times New Roman" w:hAnsi="Times New Roman" w:eastAsia="SimSun" w:cs="Times New Roman"/>
          <w:color w:val="000000"/>
          <w:sz w:val="28"/>
          <w:szCs w:val="24"/>
          <w:lang w:val="en-US" w:eastAsia="zh-CN"/>
        </w:rPr>
        <w:t>C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>椅子</w:t>
      </w:r>
      <w:r>
        <w:rPr>
          <w:rFonts w:hint="eastAsia" w:ascii="SimSun" w:hAnsi="SimSun" w:eastAsia="SimSun"/>
          <w:color w:val="000000"/>
          <w:sz w:val="28"/>
          <w:szCs w:val="24"/>
          <w:lang w:val="en-US" w:eastAsia="zh-CN"/>
        </w:rPr>
        <w:t xml:space="preserve">      </w:t>
      </w:r>
      <w:r>
        <w:rPr>
          <w:rFonts w:hint="default" w:ascii="Times New Roman" w:hAnsi="Times New Roman" w:eastAsia="SimSun" w:cs="Times New Roman"/>
          <w:color w:val="000000"/>
          <w:sz w:val="28"/>
          <w:szCs w:val="24"/>
          <w:lang w:val="en-US" w:eastAsia="zh-CN"/>
        </w:rPr>
        <w:t>D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>袜子</w:t>
      </w:r>
    </w:p>
    <w:p w14:paraId="3FAC139A">
      <w:pPr>
        <w:spacing w:beforeLines="0" w:afterLines="0"/>
        <w:jc w:val="both"/>
        <w:rPr>
          <w:rFonts w:hint="eastAsia" w:ascii="SimSun" w:hAnsi="SimSun" w:eastAsia="SimSun"/>
          <w:color w:val="000000"/>
          <w:sz w:val="28"/>
          <w:szCs w:val="24"/>
        </w:rPr>
      </w:pPr>
      <w:r>
        <w:rPr>
          <w:rFonts w:hint="eastAsia" w:ascii="Times New Roman" w:hAnsi="Times New Roman"/>
          <w:b/>
          <w:color w:val="000000"/>
          <w:sz w:val="28"/>
          <w:szCs w:val="24"/>
          <w:lang w:val="en-US" w:eastAsia="zh-CN"/>
        </w:rPr>
        <w:t>1</w:t>
      </w:r>
      <w:r>
        <w:rPr>
          <w:rFonts w:hint="default" w:ascii="Times New Roman" w:hAnsi="Times New Roman" w:eastAsia="Times New Roman"/>
          <w:b/>
          <w:color w:val="000000"/>
          <w:sz w:val="28"/>
          <w:szCs w:val="24"/>
        </w:rPr>
        <w:t xml:space="preserve">3. </w:t>
      </w:r>
      <w:r>
        <w:rPr>
          <w:rFonts w:hint="eastAsia" w:ascii="Times New Roman" w:hAnsi="Times New Roman"/>
          <w:b/>
          <w:color w:val="000000"/>
          <w:sz w:val="28"/>
          <w:szCs w:val="24"/>
          <w:lang w:val="en-US" w:eastAsia="zh-CN"/>
        </w:rPr>
        <w:t xml:space="preserve">   </w:t>
      </w:r>
      <w:r>
        <w:rPr>
          <w:rFonts w:hint="eastAsia" w:ascii="Times New Roman" w:hAnsi="Times New Roman"/>
          <w:b w:val="0"/>
          <w:bCs/>
          <w:color w:val="000000"/>
          <w:sz w:val="28"/>
          <w:szCs w:val="24"/>
          <w:lang w:val="en-US" w:eastAsia="zh-CN"/>
        </w:rPr>
        <w:t>A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大夫 </w:t>
      </w:r>
      <w:r>
        <w:rPr>
          <w:rFonts w:hint="eastAsia"/>
          <w:color w:val="000000"/>
          <w:sz w:val="28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color w:val="000000"/>
          <w:sz w:val="28"/>
          <w:szCs w:val="24"/>
          <w:lang w:val="en-US" w:eastAsia="zh-CN"/>
        </w:rPr>
        <w:t>B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4"/>
        </w:rPr>
        <w:t>)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 </w:t>
      </w:r>
      <w:r>
        <w:rPr>
          <w:rFonts w:hint="eastAsia" w:ascii="SimSun" w:hAnsi="SimSun" w:eastAsia="SimSun"/>
          <w:color w:val="000000"/>
          <w:sz w:val="28"/>
          <w:szCs w:val="24"/>
        </w:rPr>
        <w:t>老师</w:t>
      </w:r>
      <w:r>
        <w:rPr>
          <w:rFonts w:hint="eastAsia"/>
          <w:color w:val="000000"/>
          <w:sz w:val="28"/>
          <w:szCs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000000"/>
          <w:sz w:val="28"/>
          <w:szCs w:val="24"/>
          <w:lang w:val="en-US" w:eastAsia="zh-CN"/>
        </w:rPr>
        <w:t>C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>夫人</w:t>
      </w:r>
      <w:r>
        <w:rPr>
          <w:rFonts w:hint="eastAsia"/>
          <w:color w:val="000000"/>
          <w:sz w:val="28"/>
          <w:szCs w:val="24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color w:val="000000"/>
          <w:sz w:val="28"/>
          <w:szCs w:val="24"/>
          <w:lang w:val="en-US" w:eastAsia="zh-CN"/>
        </w:rPr>
        <w:t xml:space="preserve"> D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4"/>
        </w:rPr>
        <w:t>)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经理 </w:t>
      </w:r>
    </w:p>
    <w:p w14:paraId="2038C86B">
      <w:pPr>
        <w:spacing w:beforeLines="0" w:afterLines="0"/>
        <w:jc w:val="both"/>
        <w:rPr>
          <w:rFonts w:hint="eastAsia" w:ascii="SimSun" w:hAnsi="SimSun" w:eastAsia="SimSun"/>
          <w:color w:val="000000"/>
          <w:sz w:val="28"/>
          <w:szCs w:val="24"/>
        </w:rPr>
      </w:pPr>
      <w:r>
        <w:rPr>
          <w:rFonts w:hint="eastAsia" w:ascii="Times New Roman" w:hAnsi="Times New Roman"/>
          <w:b/>
          <w:color w:val="000000"/>
          <w:sz w:val="28"/>
          <w:szCs w:val="24"/>
          <w:lang w:val="en-US" w:eastAsia="zh-CN"/>
        </w:rPr>
        <w:t>1</w:t>
      </w:r>
      <w:r>
        <w:rPr>
          <w:rFonts w:hint="default" w:ascii="Times New Roman" w:hAnsi="Times New Roman" w:eastAsia="Times New Roman"/>
          <w:b/>
          <w:color w:val="000000"/>
          <w:sz w:val="28"/>
          <w:szCs w:val="24"/>
        </w:rPr>
        <w:t xml:space="preserve">4. </w:t>
      </w:r>
      <w:r>
        <w:rPr>
          <w:rFonts w:hint="eastAsia" w:ascii="Times New Roman" w:hAnsi="Times New Roman"/>
          <w:b/>
          <w:color w:val="000000"/>
          <w:sz w:val="28"/>
          <w:szCs w:val="24"/>
          <w:lang w:val="en-US" w:eastAsia="zh-CN"/>
        </w:rPr>
        <w:t xml:space="preserve">   </w:t>
      </w:r>
      <w:r>
        <w:rPr>
          <w:rFonts w:hint="eastAsia" w:ascii="Times New Roman" w:hAnsi="Times New Roman"/>
          <w:b w:val="0"/>
          <w:bCs/>
          <w:color w:val="000000"/>
          <w:sz w:val="28"/>
          <w:szCs w:val="24"/>
          <w:lang w:val="en-US" w:eastAsia="zh-CN"/>
        </w:rPr>
        <w:t>A</w:t>
      </w:r>
      <w:r>
        <w:rPr>
          <w:rFonts w:hint="default" w:ascii="Times New Roman" w:hAnsi="Times New Roman" w:eastAsia="Times New Roman"/>
          <w:b w:val="0"/>
          <w:bCs/>
          <w:color w:val="000000"/>
          <w:sz w:val="28"/>
          <w:szCs w:val="24"/>
        </w:rPr>
        <w:t>)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照相机 </w:t>
      </w:r>
      <w:r>
        <w:rPr>
          <w:rFonts w:hint="eastAsia" w:ascii="SimSun" w:hAnsi="SimSun" w:eastAsia="SimSun"/>
          <w:color w:val="000000"/>
          <w:sz w:val="28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sz w:val="28"/>
          <w:szCs w:val="24"/>
          <w:lang w:val="en-US" w:eastAsia="zh-CN"/>
        </w:rPr>
        <w:t>B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4"/>
        </w:rPr>
        <w:t>)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 </w:t>
      </w:r>
      <w:r>
        <w:rPr>
          <w:rFonts w:hint="eastAsia" w:ascii="Times New Roman" w:hAnsi="Times New Roman"/>
          <w:color w:val="000000"/>
          <w:sz w:val="28"/>
          <w:szCs w:val="24"/>
          <w:lang w:val="en-US" w:eastAsia="zh-CN"/>
        </w:rPr>
        <w:t>电话</w:t>
      </w:r>
      <w:r>
        <w:rPr>
          <w:rFonts w:hint="eastAsia" w:ascii="SimSun" w:hAnsi="SimSun" w:eastAsia="SimSun"/>
          <w:color w:val="000000"/>
          <w:sz w:val="28"/>
          <w:szCs w:val="24"/>
        </w:rPr>
        <w:t>机</w:t>
      </w:r>
      <w:r>
        <w:rPr>
          <w:rFonts w:hint="eastAsia" w:ascii="SimSun" w:hAnsi="SimSun" w:eastAsia="SimSun"/>
          <w:color w:val="000000"/>
          <w:sz w:val="28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eastAsia="SimSun" w:cs="Times New Roman"/>
          <w:color w:val="000000"/>
          <w:sz w:val="28"/>
          <w:szCs w:val="24"/>
          <w:lang w:val="en-US" w:eastAsia="zh-CN"/>
        </w:rPr>
        <w:t>C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>司机</w:t>
      </w:r>
      <w:r>
        <w:rPr>
          <w:rFonts w:hint="eastAsia" w:ascii="SimSun" w:hAnsi="SimSun" w:eastAsia="SimSun"/>
          <w:color w:val="000000"/>
          <w:sz w:val="28"/>
          <w:szCs w:val="24"/>
          <w:lang w:val="en-US" w:eastAsia="zh-CN"/>
        </w:rPr>
        <w:t xml:space="preserve">       </w:t>
      </w:r>
      <w:r>
        <w:rPr>
          <w:rFonts w:hint="default" w:ascii="Times New Roman" w:hAnsi="Times New Roman" w:eastAsia="SimSun" w:cs="Times New Roman"/>
          <w:color w:val="000000"/>
          <w:sz w:val="28"/>
          <w:szCs w:val="24"/>
          <w:lang w:val="en-US" w:eastAsia="zh-CN"/>
        </w:rPr>
        <w:t>D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收音机 </w:t>
      </w:r>
    </w:p>
    <w:p w14:paraId="6B9DD0A1">
      <w:pPr>
        <w:spacing w:beforeLines="0" w:afterLines="0"/>
        <w:jc w:val="left"/>
        <w:rPr>
          <w:rFonts w:hint="eastAsia" w:ascii="Times New Roman" w:hAnsi="Times New Roman" w:eastAsia="SimSun"/>
          <w:b/>
          <w:bCs/>
          <w:color w:val="000000"/>
          <w:sz w:val="24"/>
          <w:szCs w:val="22"/>
          <w:lang w:val="en-US" w:eastAsia="zh-CN"/>
        </w:rPr>
      </w:pPr>
      <w:r>
        <w:rPr>
          <w:rFonts w:hint="default" w:ascii="Times New Roman" w:hAnsi="Times New Roman" w:eastAsia="Times New Roman"/>
          <w:b/>
          <w:bCs/>
          <w:color w:val="000000"/>
          <w:sz w:val="24"/>
          <w:szCs w:val="22"/>
        </w:rPr>
        <w:t>Заполните пропуски подходящими по смыслу предлогами (1</w:t>
      </w:r>
      <w:r>
        <w:rPr>
          <w:rFonts w:hint="eastAsia" w:ascii="Times New Roman" w:hAnsi="Times New Roman"/>
          <w:b/>
          <w:bCs/>
          <w:color w:val="000000"/>
          <w:sz w:val="24"/>
          <w:szCs w:val="22"/>
          <w:lang w:val="en-US" w:eastAsia="zh-CN"/>
        </w:rPr>
        <w:t>5</w:t>
      </w:r>
      <w:r>
        <w:rPr>
          <w:rFonts w:hint="default" w:ascii="Times New Roman" w:hAnsi="Times New Roman" w:eastAsia="Times New Roman"/>
          <w:b/>
          <w:bCs/>
          <w:color w:val="000000"/>
          <w:sz w:val="24"/>
          <w:szCs w:val="22"/>
        </w:rPr>
        <w:t>–1</w:t>
      </w:r>
      <w:r>
        <w:rPr>
          <w:rFonts w:hint="eastAsia" w:ascii="Times New Roman" w:hAnsi="Times New Roman"/>
          <w:b/>
          <w:bCs/>
          <w:color w:val="000000"/>
          <w:sz w:val="24"/>
          <w:szCs w:val="22"/>
          <w:lang w:val="en-US" w:eastAsia="zh-CN"/>
        </w:rPr>
        <w:t>8</w:t>
      </w:r>
      <w:r>
        <w:rPr>
          <w:rFonts w:hint="default" w:ascii="Times New Roman" w:hAnsi="Times New Roman" w:eastAsia="Times New Roman"/>
          <w:b/>
          <w:bCs/>
          <w:color w:val="000000"/>
          <w:sz w:val="24"/>
          <w:szCs w:val="22"/>
        </w:rPr>
        <w:t>)</w:t>
      </w:r>
      <w:r>
        <w:rPr>
          <w:rFonts w:hint="eastAsia" w:ascii="Times New Roman" w:hAnsi="Times New Roman"/>
          <w:b/>
          <w:bCs/>
          <w:color w:val="000000"/>
          <w:sz w:val="24"/>
          <w:szCs w:val="22"/>
          <w:lang w:val="en-US" w:eastAsia="zh-CN"/>
        </w:rPr>
        <w:t>:</w:t>
      </w:r>
    </w:p>
    <w:p w14:paraId="21241CE2">
      <w:pPr>
        <w:spacing w:beforeLines="0" w:afterLines="0"/>
        <w:jc w:val="left"/>
        <w:rPr>
          <w:rFonts w:hint="eastAsia" w:ascii="SimSun" w:hAnsi="SimSun" w:eastAsia="SimSun"/>
          <w:color w:val="000000"/>
          <w:sz w:val="28"/>
          <w:szCs w:val="24"/>
        </w:rPr>
      </w:pPr>
      <w:r>
        <w:rPr>
          <w:rFonts w:hint="default" w:ascii="Times New Roman" w:hAnsi="Times New Roman" w:eastAsia="Times New Roman"/>
          <w:b/>
          <w:color w:val="000000"/>
          <w:sz w:val="28"/>
          <w:szCs w:val="24"/>
        </w:rPr>
        <w:t>1</w:t>
      </w:r>
      <w:r>
        <w:rPr>
          <w:rFonts w:hint="eastAsia" w:ascii="Times New Roman" w:hAnsi="Times New Roman"/>
          <w:b/>
          <w:color w:val="000000"/>
          <w:sz w:val="28"/>
          <w:szCs w:val="24"/>
          <w:lang w:val="en-US" w:eastAsia="zh-CN"/>
        </w:rPr>
        <w:t>5</w:t>
      </w:r>
      <w:r>
        <w:rPr>
          <w:rFonts w:hint="default" w:ascii="Times New Roman" w:hAnsi="Times New Roman" w:eastAsia="Times New Roman"/>
          <w:b/>
          <w:color w:val="000000"/>
          <w:sz w:val="28"/>
          <w:szCs w:val="24"/>
        </w:rPr>
        <w:t xml:space="preserve">. </w:t>
      </w:r>
      <w:r>
        <w:rPr>
          <w:rFonts w:hint="eastAsia" w:ascii="SimSun" w:hAnsi="SimSun" w:eastAsia="SimSun"/>
          <w:color w:val="000000"/>
          <w:sz w:val="28"/>
          <w:szCs w:val="24"/>
        </w:rPr>
        <w:t>他工作的书店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>__</w:t>
      </w:r>
      <w:r>
        <w:rPr>
          <w:rFonts w:hint="eastAsia" w:ascii="SimSun" w:hAnsi="SimSun" w:eastAsia="SimSun"/>
          <w:color w:val="000000"/>
          <w:sz w:val="28"/>
          <w:szCs w:val="24"/>
        </w:rPr>
        <w:t>我家不远。</w:t>
      </w:r>
    </w:p>
    <w:p w14:paraId="6D7941F9">
      <w:pPr>
        <w:spacing w:beforeLines="0" w:afterLines="0"/>
        <w:jc w:val="left"/>
        <w:rPr>
          <w:rFonts w:hint="default" w:ascii="Times New Roman" w:hAnsi="Times New Roman" w:eastAsia="Times New Roman"/>
          <w:b/>
          <w:color w:val="000000"/>
          <w:sz w:val="28"/>
          <w:szCs w:val="24"/>
        </w:rPr>
      </w:pPr>
      <w:r>
        <w:rPr>
          <w:rFonts w:hint="default" w:ascii="Times New Roman" w:hAnsi="Times New Roman" w:eastAsia="Times New Roman"/>
          <w:color w:val="000000"/>
          <w:sz w:val="28"/>
          <w:szCs w:val="24"/>
          <w:lang w:val="en-US"/>
        </w:rPr>
        <w:t>A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在 </w:t>
      </w:r>
      <w:r>
        <w:rPr>
          <w:rFonts w:hint="default"/>
          <w:color w:val="000000"/>
          <w:sz w:val="28"/>
          <w:szCs w:val="24"/>
          <w:lang w:val="en-US"/>
        </w:rPr>
        <w:t xml:space="preserve">      </w:t>
      </w:r>
      <w:r>
        <w:rPr>
          <w:rFonts w:hint="default" w:ascii="Times New Roman" w:hAnsi="Times New Roman" w:cs="Times New Roman"/>
          <w:color w:val="000000"/>
          <w:sz w:val="28"/>
          <w:szCs w:val="24"/>
          <w:lang w:val="en-US"/>
        </w:rPr>
        <w:t>B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>从</w:t>
      </w:r>
      <w:r>
        <w:rPr>
          <w:rFonts w:hint="default"/>
          <w:color w:val="000000"/>
          <w:sz w:val="28"/>
          <w:szCs w:val="24"/>
          <w:lang w:val="en-US"/>
        </w:rPr>
        <w:t xml:space="preserve">    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8"/>
          <w:szCs w:val="24"/>
          <w:lang w:val="en-US"/>
        </w:rPr>
        <w:t>C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往 </w:t>
      </w:r>
      <w:r>
        <w:rPr>
          <w:rFonts w:hint="default"/>
          <w:color w:val="000000"/>
          <w:sz w:val="28"/>
          <w:szCs w:val="24"/>
          <w:lang w:val="en-US"/>
        </w:rPr>
        <w:t xml:space="preserve">    </w:t>
      </w:r>
      <w:r>
        <w:rPr>
          <w:rFonts w:hint="default" w:ascii="Times New Roman" w:hAnsi="Times New Roman" w:cs="Times New Roman"/>
          <w:color w:val="000000"/>
          <w:sz w:val="28"/>
          <w:szCs w:val="24"/>
          <w:lang w:val="en-US"/>
        </w:rPr>
        <w:t xml:space="preserve"> D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离 </w:t>
      </w:r>
      <w:bookmarkStart w:id="0" w:name="_GoBack"/>
      <w:bookmarkEnd w:id="0"/>
    </w:p>
    <w:p w14:paraId="786969DE">
      <w:pPr>
        <w:spacing w:beforeLines="0" w:afterLines="0"/>
        <w:jc w:val="left"/>
        <w:rPr>
          <w:rFonts w:hint="eastAsia" w:ascii="SimSun" w:hAnsi="SimSun" w:eastAsia="SimSun"/>
          <w:color w:val="000000"/>
          <w:sz w:val="28"/>
          <w:szCs w:val="24"/>
        </w:rPr>
      </w:pPr>
      <w:r>
        <w:rPr>
          <w:rFonts w:hint="default" w:ascii="Times New Roman" w:hAnsi="Times New Roman" w:eastAsia="Times New Roman"/>
          <w:b/>
          <w:color w:val="000000"/>
          <w:sz w:val="28"/>
          <w:szCs w:val="24"/>
        </w:rPr>
        <w:t>1</w:t>
      </w:r>
      <w:r>
        <w:rPr>
          <w:rFonts w:hint="eastAsia" w:ascii="Times New Roman" w:hAnsi="Times New Roman"/>
          <w:b/>
          <w:color w:val="000000"/>
          <w:sz w:val="28"/>
          <w:szCs w:val="24"/>
          <w:lang w:val="en-US" w:eastAsia="zh-CN"/>
        </w:rPr>
        <w:t>6</w:t>
      </w:r>
      <w:r>
        <w:rPr>
          <w:rFonts w:hint="default" w:ascii="Times New Roman" w:hAnsi="Times New Roman" w:eastAsia="Times New Roman"/>
          <w:b/>
          <w:color w:val="000000"/>
          <w:sz w:val="28"/>
          <w:szCs w:val="24"/>
        </w:rPr>
        <w:t xml:space="preserve">. </w:t>
      </w:r>
      <w:r>
        <w:rPr>
          <w:rFonts w:hint="eastAsia" w:ascii="SimSun" w:hAnsi="SimSun" w:eastAsia="SimSun"/>
          <w:color w:val="000000"/>
          <w:sz w:val="28"/>
          <w:szCs w:val="24"/>
        </w:rPr>
        <w:t>昨天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>__</w:t>
      </w:r>
      <w:r>
        <w:rPr>
          <w:rFonts w:hint="eastAsia" w:ascii="SimSun" w:hAnsi="SimSun" w:eastAsia="SimSun"/>
          <w:color w:val="000000"/>
          <w:sz w:val="28"/>
          <w:szCs w:val="24"/>
        </w:rPr>
        <w:t>我们这儿做报告的是有名的汉学家。</w:t>
      </w:r>
    </w:p>
    <w:p w14:paraId="70040FF5">
      <w:pPr>
        <w:spacing w:beforeLines="0" w:afterLines="0"/>
        <w:jc w:val="left"/>
        <w:rPr>
          <w:rFonts w:hint="eastAsia" w:ascii="SimSun" w:hAnsi="SimSun" w:eastAsia="SimSun"/>
          <w:color w:val="000000"/>
          <w:sz w:val="28"/>
          <w:szCs w:val="24"/>
        </w:rPr>
      </w:pPr>
      <w:r>
        <w:rPr>
          <w:rFonts w:hint="default" w:ascii="Times New Roman" w:hAnsi="Times New Roman" w:eastAsia="Times New Roman"/>
          <w:color w:val="000000"/>
          <w:sz w:val="28"/>
          <w:szCs w:val="24"/>
          <w:lang w:val="en-US"/>
        </w:rPr>
        <w:t>A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从 </w:t>
      </w:r>
      <w:r>
        <w:rPr>
          <w:rFonts w:hint="default"/>
          <w:color w:val="000000"/>
          <w:sz w:val="28"/>
          <w:szCs w:val="24"/>
          <w:lang w:val="en-US"/>
        </w:rPr>
        <w:t xml:space="preserve">      </w:t>
      </w:r>
      <w:r>
        <w:rPr>
          <w:rFonts w:hint="default" w:ascii="Times New Roman" w:hAnsi="Times New Roman" w:eastAsia="Times New Roman"/>
          <w:color w:val="000000"/>
          <w:sz w:val="28"/>
          <w:szCs w:val="24"/>
          <w:lang w:val="en-US"/>
        </w:rPr>
        <w:t>B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用 </w:t>
      </w:r>
      <w:r>
        <w:rPr>
          <w:rFonts w:hint="default"/>
          <w:color w:val="000000"/>
          <w:sz w:val="28"/>
          <w:szCs w:val="24"/>
          <w:lang w:val="en-US"/>
        </w:rPr>
        <w:t xml:space="preserve">     </w:t>
      </w:r>
      <w:r>
        <w:rPr>
          <w:rFonts w:hint="default" w:ascii="Times New Roman" w:hAnsi="Times New Roman" w:eastAsia="Times New Roman"/>
          <w:color w:val="000000"/>
          <w:sz w:val="28"/>
          <w:szCs w:val="24"/>
          <w:lang w:val="en-US"/>
        </w:rPr>
        <w:t>C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在 </w:t>
      </w:r>
      <w:r>
        <w:rPr>
          <w:rFonts w:hint="default"/>
          <w:color w:val="000000"/>
          <w:sz w:val="28"/>
          <w:szCs w:val="24"/>
          <w:lang w:val="en-US"/>
        </w:rPr>
        <w:t xml:space="preserve">     </w:t>
      </w:r>
      <w:r>
        <w:rPr>
          <w:rFonts w:hint="default" w:ascii="Times New Roman" w:hAnsi="Times New Roman" w:eastAsia="Times New Roman"/>
          <w:color w:val="000000"/>
          <w:sz w:val="28"/>
          <w:szCs w:val="24"/>
          <w:lang w:val="en-US"/>
        </w:rPr>
        <w:t>D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给 </w:t>
      </w:r>
    </w:p>
    <w:p w14:paraId="641F4C69">
      <w:pPr>
        <w:spacing w:beforeLines="0" w:afterLines="0"/>
        <w:jc w:val="left"/>
        <w:rPr>
          <w:rFonts w:hint="eastAsia" w:ascii="SimSun" w:hAnsi="SimSun" w:eastAsia="SimSun"/>
          <w:color w:val="000000"/>
          <w:sz w:val="28"/>
          <w:szCs w:val="24"/>
        </w:rPr>
      </w:pPr>
      <w:r>
        <w:rPr>
          <w:rFonts w:hint="default" w:ascii="Times New Roman" w:hAnsi="Times New Roman" w:eastAsia="Times New Roman"/>
          <w:b/>
          <w:color w:val="000000"/>
          <w:sz w:val="28"/>
          <w:szCs w:val="24"/>
        </w:rPr>
        <w:t>1</w:t>
      </w:r>
      <w:r>
        <w:rPr>
          <w:rFonts w:hint="eastAsia" w:ascii="Times New Roman" w:hAnsi="Times New Roman"/>
          <w:b/>
          <w:color w:val="000000"/>
          <w:sz w:val="28"/>
          <w:szCs w:val="24"/>
          <w:lang w:val="en-US" w:eastAsia="zh-CN"/>
        </w:rPr>
        <w:t>7</w:t>
      </w:r>
      <w:r>
        <w:rPr>
          <w:rFonts w:hint="default" w:ascii="Times New Roman" w:hAnsi="Times New Roman" w:eastAsia="Times New Roman"/>
          <w:b/>
          <w:color w:val="000000"/>
          <w:sz w:val="28"/>
          <w:szCs w:val="24"/>
        </w:rPr>
        <w:t xml:space="preserve">. 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>__</w:t>
      </w:r>
      <w:r>
        <w:rPr>
          <w:rFonts w:hint="eastAsia" w:ascii="SimSun" w:hAnsi="SimSun" w:eastAsia="SimSun"/>
          <w:color w:val="000000"/>
          <w:sz w:val="28"/>
          <w:szCs w:val="24"/>
        </w:rPr>
        <w:t>我家到学校要走十五分钟路。</w:t>
      </w:r>
    </w:p>
    <w:p w14:paraId="185D75BA">
      <w:pPr>
        <w:spacing w:beforeLines="0" w:afterLines="0"/>
        <w:jc w:val="left"/>
        <w:rPr>
          <w:rFonts w:hint="eastAsia" w:ascii="SimSun" w:hAnsi="SimSun" w:eastAsia="SimSun"/>
          <w:color w:val="000000"/>
          <w:sz w:val="28"/>
          <w:szCs w:val="24"/>
        </w:rPr>
      </w:pPr>
      <w:r>
        <w:rPr>
          <w:rFonts w:hint="default" w:ascii="Times New Roman" w:hAnsi="Times New Roman" w:eastAsia="Times New Roman"/>
          <w:color w:val="000000"/>
          <w:sz w:val="28"/>
          <w:szCs w:val="24"/>
          <w:lang w:val="en-US"/>
        </w:rPr>
        <w:t>A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在 </w:t>
      </w:r>
      <w:r>
        <w:rPr>
          <w:rFonts w:hint="default"/>
          <w:color w:val="000000"/>
          <w:sz w:val="28"/>
          <w:szCs w:val="24"/>
          <w:lang w:val="en-US"/>
        </w:rPr>
        <w:t xml:space="preserve">      </w:t>
      </w:r>
      <w:r>
        <w:rPr>
          <w:rFonts w:hint="default" w:ascii="Times New Roman" w:hAnsi="Times New Roman" w:eastAsia="Times New Roman"/>
          <w:color w:val="000000"/>
          <w:sz w:val="28"/>
          <w:szCs w:val="24"/>
          <w:lang w:val="en-US"/>
        </w:rPr>
        <w:t>B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从 </w:t>
      </w:r>
      <w:r>
        <w:rPr>
          <w:rFonts w:hint="default"/>
          <w:color w:val="000000"/>
          <w:sz w:val="28"/>
          <w:szCs w:val="24"/>
          <w:lang w:val="en-US"/>
        </w:rPr>
        <w:t xml:space="preserve">     </w:t>
      </w:r>
      <w:r>
        <w:rPr>
          <w:rFonts w:hint="default" w:ascii="Times New Roman" w:hAnsi="Times New Roman" w:eastAsia="Times New Roman"/>
          <w:color w:val="000000"/>
          <w:sz w:val="28"/>
          <w:szCs w:val="24"/>
          <w:lang w:val="en-US"/>
        </w:rPr>
        <w:t>C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>跟</w:t>
      </w:r>
      <w:r>
        <w:rPr>
          <w:rFonts w:hint="default"/>
          <w:color w:val="000000"/>
          <w:sz w:val="28"/>
          <w:szCs w:val="24"/>
          <w:lang w:val="en-US"/>
        </w:rPr>
        <w:t xml:space="preserve">   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 </w:t>
      </w:r>
      <w:r>
        <w:rPr>
          <w:rFonts w:hint="default"/>
          <w:color w:val="000000"/>
          <w:sz w:val="28"/>
          <w:szCs w:val="24"/>
          <w:lang w:val="en-US"/>
        </w:rPr>
        <w:t xml:space="preserve"> </w:t>
      </w:r>
      <w:r>
        <w:rPr>
          <w:rFonts w:hint="default" w:ascii="Times New Roman" w:hAnsi="Times New Roman" w:eastAsia="Times New Roman"/>
          <w:color w:val="000000"/>
          <w:sz w:val="28"/>
          <w:szCs w:val="24"/>
          <w:lang w:val="en-US"/>
        </w:rPr>
        <w:t>D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离 </w:t>
      </w:r>
    </w:p>
    <w:p w14:paraId="58E51A8B">
      <w:pPr>
        <w:spacing w:beforeLines="0" w:afterLines="0"/>
        <w:jc w:val="left"/>
        <w:rPr>
          <w:rFonts w:hint="eastAsia" w:ascii="SimSun" w:hAnsi="SimSun" w:eastAsia="SimSun"/>
          <w:color w:val="000000"/>
          <w:sz w:val="28"/>
          <w:szCs w:val="24"/>
        </w:rPr>
      </w:pPr>
      <w:r>
        <w:rPr>
          <w:rFonts w:hint="default" w:ascii="Times New Roman" w:hAnsi="Times New Roman" w:eastAsia="Times New Roman"/>
          <w:b/>
          <w:color w:val="000000"/>
          <w:sz w:val="28"/>
          <w:szCs w:val="24"/>
        </w:rPr>
        <w:t>1</w:t>
      </w:r>
      <w:r>
        <w:rPr>
          <w:rFonts w:hint="eastAsia" w:ascii="Times New Roman" w:hAnsi="Times New Roman"/>
          <w:b/>
          <w:color w:val="000000"/>
          <w:sz w:val="28"/>
          <w:szCs w:val="24"/>
          <w:lang w:val="en-US" w:eastAsia="zh-CN"/>
        </w:rPr>
        <w:t>8</w:t>
      </w:r>
      <w:r>
        <w:rPr>
          <w:rFonts w:hint="default" w:ascii="Times New Roman" w:hAnsi="Times New Roman" w:eastAsia="Times New Roman"/>
          <w:b/>
          <w:color w:val="000000"/>
          <w:sz w:val="28"/>
          <w:szCs w:val="24"/>
        </w:rPr>
        <w:t xml:space="preserve">. </w:t>
      </w:r>
      <w:r>
        <w:rPr>
          <w:rFonts w:hint="eastAsia" w:ascii="SimSun" w:hAnsi="SimSun" w:eastAsia="SimSun"/>
          <w:color w:val="000000"/>
          <w:sz w:val="28"/>
          <w:szCs w:val="24"/>
        </w:rPr>
        <w:t>他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>__</w:t>
      </w:r>
      <w:r>
        <w:rPr>
          <w:rFonts w:hint="eastAsia" w:ascii="SimSun" w:hAnsi="SimSun" w:eastAsia="SimSun"/>
          <w:color w:val="000000"/>
          <w:sz w:val="28"/>
          <w:szCs w:val="24"/>
        </w:rPr>
        <w:t>车上一看，高兴得跳起来。</w:t>
      </w:r>
    </w:p>
    <w:p w14:paraId="2A461050">
      <w:pPr>
        <w:spacing w:beforeLines="0" w:afterLines="0"/>
        <w:jc w:val="both"/>
        <w:rPr>
          <w:rFonts w:hint="eastAsia" w:ascii="SimSun" w:hAnsi="SimSun" w:eastAsia="SimSun"/>
          <w:color w:val="000000"/>
          <w:sz w:val="28"/>
          <w:szCs w:val="24"/>
        </w:rPr>
      </w:pPr>
      <w:r>
        <w:rPr>
          <w:rFonts w:hint="default" w:ascii="Times New Roman" w:hAnsi="Times New Roman" w:eastAsia="Times New Roman"/>
          <w:color w:val="000000"/>
          <w:sz w:val="28"/>
          <w:szCs w:val="24"/>
          <w:lang w:val="en-US"/>
        </w:rPr>
        <w:t>A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往 </w:t>
      </w:r>
      <w:r>
        <w:rPr>
          <w:rFonts w:hint="default"/>
          <w:color w:val="000000"/>
          <w:sz w:val="28"/>
          <w:szCs w:val="24"/>
          <w:lang w:val="en-US"/>
        </w:rPr>
        <w:t xml:space="preserve">      </w:t>
      </w:r>
      <w:r>
        <w:rPr>
          <w:rFonts w:hint="default" w:ascii="Times New Roman" w:hAnsi="Times New Roman" w:eastAsia="Times New Roman"/>
          <w:color w:val="000000"/>
          <w:sz w:val="28"/>
          <w:szCs w:val="24"/>
          <w:lang w:val="en-US"/>
        </w:rPr>
        <w:t>B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跟 </w:t>
      </w:r>
      <w:r>
        <w:rPr>
          <w:rFonts w:hint="default"/>
          <w:color w:val="000000"/>
          <w:sz w:val="28"/>
          <w:szCs w:val="24"/>
          <w:lang w:val="en-US"/>
        </w:rPr>
        <w:t xml:space="preserve">     </w:t>
      </w:r>
      <w:r>
        <w:rPr>
          <w:rFonts w:hint="default" w:ascii="Times New Roman" w:hAnsi="Times New Roman" w:eastAsia="Times New Roman"/>
          <w:color w:val="000000"/>
          <w:sz w:val="28"/>
          <w:szCs w:val="24"/>
          <w:lang w:val="en-US"/>
        </w:rPr>
        <w:t>C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把 </w:t>
      </w:r>
      <w:r>
        <w:rPr>
          <w:rFonts w:hint="default"/>
          <w:color w:val="000000"/>
          <w:sz w:val="28"/>
          <w:szCs w:val="24"/>
          <w:lang w:val="en-US"/>
        </w:rPr>
        <w:t xml:space="preserve">     </w:t>
      </w:r>
      <w:r>
        <w:rPr>
          <w:rFonts w:hint="default" w:ascii="Times New Roman" w:hAnsi="Times New Roman" w:eastAsia="Times New Roman"/>
          <w:color w:val="000000"/>
          <w:sz w:val="28"/>
          <w:szCs w:val="24"/>
          <w:lang w:val="en-US"/>
        </w:rPr>
        <w:t>D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为 </w:t>
      </w:r>
    </w:p>
    <w:p w14:paraId="00D486AA">
      <w:pPr>
        <w:spacing w:beforeLines="0" w:afterLines="0"/>
        <w:jc w:val="left"/>
        <w:rPr>
          <w:rFonts w:hint="default" w:ascii="Times New Roman" w:hAnsi="Times New Roman" w:eastAsia="Times New Roman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eastAsia="TimesNewRomanPS-BoldMT" w:cs="Times New Roman"/>
          <w:b/>
          <w:sz w:val="24"/>
          <w:szCs w:val="24"/>
        </w:rPr>
        <w:t xml:space="preserve">Выберите грамматически правильный вариант </w:t>
      </w: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>(</w:t>
      </w:r>
      <w:r>
        <w:rPr>
          <w:rFonts w:hint="default" w:ascii="Times New Roman" w:hAnsi="Times New Roman" w:eastAsia="Times New Roman" w:cs="Times New Roman"/>
          <w:b/>
          <w:sz w:val="24"/>
          <w:szCs w:val="24"/>
          <w:lang w:val="en-US"/>
        </w:rPr>
        <w:t>1</w:t>
      </w: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>9–</w:t>
      </w:r>
      <w:r>
        <w:rPr>
          <w:rFonts w:hint="default" w:ascii="Times New Roman" w:hAnsi="Times New Roman" w:eastAsia="Times New Roman" w:cs="Times New Roman"/>
          <w:b/>
          <w:sz w:val="24"/>
          <w:szCs w:val="24"/>
          <w:lang w:val="en-US"/>
        </w:rPr>
        <w:t>2</w:t>
      </w: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>0)</w:t>
      </w:r>
      <w:r>
        <w:rPr>
          <w:rFonts w:hint="default" w:ascii="Times New Roman" w:hAnsi="Times New Roman" w:eastAsia="Times New Roman" w:cs="Times New Roman"/>
          <w:b/>
          <w:sz w:val="24"/>
          <w:szCs w:val="24"/>
          <w:lang w:val="en-US"/>
        </w:rPr>
        <w:t>:</w:t>
      </w:r>
    </w:p>
    <w:p w14:paraId="479B227F">
      <w:pPr>
        <w:spacing w:beforeLines="0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 New Roman" w:hAnsi="Times New Roman" w:eastAsia="Times New Roman"/>
          <w:b/>
          <w:sz w:val="28"/>
          <w:szCs w:val="24"/>
          <w:lang w:val="en-US"/>
        </w:rPr>
        <w:t>1</w:t>
      </w:r>
      <w:r>
        <w:rPr>
          <w:rFonts w:hint="default" w:ascii="Times New Roman" w:hAnsi="Times New Roman" w:eastAsia="Times New Roman"/>
          <w:b/>
          <w:sz w:val="28"/>
          <w:szCs w:val="24"/>
        </w:rPr>
        <w:t>9.</w:t>
      </w:r>
      <w:r>
        <w:rPr>
          <w:rFonts w:hint="default" w:ascii="Times New Roman" w:hAnsi="Times New Roman" w:eastAsia="Times New Roman"/>
          <w:b/>
          <w:sz w:val="28"/>
          <w:szCs w:val="24"/>
          <w:lang w:val="en-US"/>
        </w:rPr>
        <w:t xml:space="preserve"> </w:t>
      </w:r>
      <w:r>
        <w:rPr>
          <w:rFonts w:hint="default" w:ascii="Times New Roman" w:hAnsi="Times New Roman" w:eastAsia="Times New Roman"/>
          <w:b w:val="0"/>
          <w:bCs/>
          <w:sz w:val="28"/>
          <w:szCs w:val="24"/>
          <w:lang w:val="en-US"/>
        </w:rPr>
        <w:t>A</w:t>
      </w:r>
      <w:r>
        <w:rPr>
          <w:rFonts w:hint="default" w:ascii="Times New Roman" w:hAnsi="Times New Roman" w:eastAsia="Times New Roman"/>
          <w:b w:val="0"/>
          <w:bCs/>
          <w:sz w:val="28"/>
          <w:szCs w:val="24"/>
        </w:rPr>
        <w:t>)</w:t>
      </w:r>
      <w:r>
        <w:rPr>
          <w:rFonts w:hint="default" w:ascii="Times New Roman" w:hAnsi="Times New Roman" w:eastAsia="Times New Roman"/>
          <w:sz w:val="28"/>
          <w:szCs w:val="24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>展览大厅门口挂着新整个展区的一张地图。</w:t>
      </w:r>
    </w:p>
    <w:p w14:paraId="7F31CBDE">
      <w:pPr>
        <w:spacing w:beforeLines="0" w:afterLines="0"/>
        <w:ind w:firstLine="420" w:firstLineChars="15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 New Roman" w:hAnsi="Times New Roman" w:eastAsia="Times New Roman"/>
          <w:sz w:val="28"/>
          <w:szCs w:val="24"/>
          <w:lang w:val="en-US"/>
        </w:rPr>
        <w:t>B</w:t>
      </w:r>
      <w:r>
        <w:rPr>
          <w:rFonts w:hint="default" w:ascii="Times New Roman" w:hAnsi="Times New Roman" w:eastAsia="Times New Roman"/>
          <w:sz w:val="28"/>
          <w:szCs w:val="24"/>
        </w:rPr>
        <w:t xml:space="preserve">) </w:t>
      </w:r>
      <w:r>
        <w:rPr>
          <w:rFonts w:hint="eastAsia" w:ascii="SimSun" w:hAnsi="SimSun" w:eastAsia="SimSun"/>
          <w:sz w:val="28"/>
          <w:szCs w:val="24"/>
        </w:rPr>
        <w:t>展览大厅门口挂着整个展区的新一张地图。</w:t>
      </w:r>
    </w:p>
    <w:p w14:paraId="2CEA17A7">
      <w:pPr>
        <w:spacing w:beforeLines="0" w:afterLines="0"/>
        <w:ind w:firstLine="420" w:firstLineChars="15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 New Roman" w:hAnsi="Times New Roman" w:eastAsia="Times New Roman"/>
          <w:sz w:val="28"/>
          <w:szCs w:val="24"/>
          <w:lang w:val="en-US"/>
        </w:rPr>
        <w:t>C</w:t>
      </w:r>
      <w:r>
        <w:rPr>
          <w:rFonts w:hint="default" w:ascii="Times New Roman" w:hAnsi="Times New Roman" w:eastAsia="Times New Roman"/>
          <w:sz w:val="28"/>
          <w:szCs w:val="24"/>
        </w:rPr>
        <w:t xml:space="preserve">) </w:t>
      </w:r>
      <w:r>
        <w:rPr>
          <w:rFonts w:hint="eastAsia" w:ascii="SimSun" w:hAnsi="SimSun" w:eastAsia="SimSun"/>
          <w:sz w:val="28"/>
          <w:szCs w:val="24"/>
        </w:rPr>
        <w:t>展览大厅门口挂着一张展区的新整个地图。</w:t>
      </w:r>
    </w:p>
    <w:p w14:paraId="5510008E">
      <w:pPr>
        <w:spacing w:beforeLines="0" w:afterLines="0"/>
        <w:ind w:firstLine="420" w:firstLineChars="15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 New Roman" w:hAnsi="Times New Roman" w:eastAsia="Times New Roman"/>
          <w:sz w:val="28"/>
          <w:szCs w:val="24"/>
          <w:lang w:val="en-US"/>
        </w:rPr>
        <w:t>D</w:t>
      </w:r>
      <w:r>
        <w:rPr>
          <w:rFonts w:hint="default" w:ascii="Times New Roman" w:hAnsi="Times New Roman" w:eastAsia="Times New Roman"/>
          <w:sz w:val="28"/>
          <w:szCs w:val="24"/>
        </w:rPr>
        <w:t xml:space="preserve">) </w:t>
      </w:r>
      <w:r>
        <w:rPr>
          <w:rFonts w:hint="eastAsia" w:ascii="SimSun" w:hAnsi="SimSun" w:eastAsia="SimSun"/>
          <w:sz w:val="28"/>
          <w:szCs w:val="24"/>
        </w:rPr>
        <w:t>展览大厅门口挂着一张整个展区的新地图。</w:t>
      </w:r>
    </w:p>
    <w:p w14:paraId="09EC46CE">
      <w:pPr>
        <w:spacing w:beforeLines="0" w:afterLines="0"/>
        <w:ind w:firstLine="420" w:firstLineChars="150"/>
        <w:jc w:val="left"/>
        <w:rPr>
          <w:rFonts w:hint="eastAsia" w:ascii="SimSun" w:hAnsi="SimSun" w:eastAsia="SimSun"/>
          <w:sz w:val="28"/>
          <w:szCs w:val="24"/>
        </w:rPr>
      </w:pPr>
    </w:p>
    <w:p w14:paraId="661D54DD">
      <w:pPr>
        <w:spacing w:beforeLines="0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 New Roman" w:hAnsi="Times New Roman" w:eastAsia="Times New Roman"/>
          <w:b/>
          <w:sz w:val="28"/>
          <w:szCs w:val="24"/>
          <w:lang w:val="en-US"/>
        </w:rPr>
        <w:t>2</w:t>
      </w:r>
      <w:r>
        <w:rPr>
          <w:rFonts w:hint="default" w:ascii="Times New Roman" w:hAnsi="Times New Roman" w:eastAsia="Times New Roman"/>
          <w:b/>
          <w:sz w:val="28"/>
          <w:szCs w:val="24"/>
        </w:rPr>
        <w:t>0.</w:t>
      </w:r>
      <w:r>
        <w:rPr>
          <w:rFonts w:hint="default" w:ascii="Times New Roman" w:hAnsi="Times New Roman" w:eastAsia="Times New Roman"/>
          <w:b/>
          <w:sz w:val="28"/>
          <w:szCs w:val="24"/>
          <w:lang w:val="en-US"/>
        </w:rPr>
        <w:t xml:space="preserve"> </w:t>
      </w:r>
      <w:r>
        <w:rPr>
          <w:rFonts w:hint="default" w:ascii="Times New Roman" w:hAnsi="Times New Roman" w:eastAsia="Times New Roman"/>
          <w:b w:val="0"/>
          <w:bCs/>
          <w:sz w:val="28"/>
          <w:szCs w:val="24"/>
          <w:lang w:val="en-US"/>
        </w:rPr>
        <w:t>A</w:t>
      </w:r>
      <w:r>
        <w:rPr>
          <w:rFonts w:hint="default" w:ascii="Times New Roman" w:hAnsi="Times New Roman" w:eastAsia="Times New Roman"/>
          <w:b w:val="0"/>
          <w:bCs/>
          <w:sz w:val="28"/>
          <w:szCs w:val="24"/>
        </w:rPr>
        <w:t>)</w:t>
      </w:r>
      <w:r>
        <w:rPr>
          <w:rFonts w:hint="default" w:ascii="Times New Roman" w:hAnsi="Times New Roman" w:eastAsia="Times New Roman"/>
          <w:sz w:val="28"/>
          <w:szCs w:val="24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>第一次这是我在中国人家里过年。</w:t>
      </w:r>
    </w:p>
    <w:p w14:paraId="59A7CA99">
      <w:pPr>
        <w:spacing w:beforeLines="0" w:afterLines="0"/>
        <w:ind w:firstLine="420" w:firstLineChars="15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 New Roman" w:hAnsi="Times New Roman" w:eastAsia="Times New Roman"/>
          <w:sz w:val="28"/>
          <w:szCs w:val="24"/>
          <w:lang w:val="en-US"/>
        </w:rPr>
        <w:t>B</w:t>
      </w:r>
      <w:r>
        <w:rPr>
          <w:rFonts w:hint="default" w:ascii="Times New Roman" w:hAnsi="Times New Roman" w:eastAsia="Times New Roman"/>
          <w:sz w:val="28"/>
          <w:szCs w:val="24"/>
        </w:rPr>
        <w:t xml:space="preserve">) </w:t>
      </w:r>
      <w:r>
        <w:rPr>
          <w:rFonts w:hint="eastAsia" w:ascii="SimSun" w:hAnsi="SimSun" w:eastAsia="SimSun"/>
          <w:sz w:val="28"/>
          <w:szCs w:val="24"/>
        </w:rPr>
        <w:t>这是我第一次在中国人家里过年。</w:t>
      </w:r>
    </w:p>
    <w:p w14:paraId="433B53C5">
      <w:pPr>
        <w:spacing w:beforeLines="0" w:afterLines="0"/>
        <w:ind w:firstLine="420" w:firstLineChars="15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 New Roman" w:hAnsi="Times New Roman" w:eastAsia="Times New Roman"/>
          <w:sz w:val="28"/>
          <w:szCs w:val="24"/>
          <w:lang w:val="en-US"/>
        </w:rPr>
        <w:t>C</w:t>
      </w:r>
      <w:r>
        <w:rPr>
          <w:rFonts w:hint="default" w:ascii="Times New Roman" w:hAnsi="Times New Roman" w:eastAsia="Times New Roman"/>
          <w:sz w:val="28"/>
          <w:szCs w:val="24"/>
        </w:rPr>
        <w:t xml:space="preserve">) </w:t>
      </w:r>
      <w:r>
        <w:rPr>
          <w:rFonts w:hint="eastAsia" w:ascii="SimSun" w:hAnsi="SimSun" w:eastAsia="SimSun"/>
          <w:sz w:val="28"/>
          <w:szCs w:val="24"/>
        </w:rPr>
        <w:t>这是我在中国人家里过第一次年。</w:t>
      </w:r>
    </w:p>
    <w:p w14:paraId="351A9763">
      <w:pPr>
        <w:spacing w:beforeLines="0" w:afterLines="0"/>
        <w:ind w:firstLine="420" w:firstLineChars="150"/>
        <w:jc w:val="both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 New Roman" w:hAnsi="Times New Roman" w:eastAsia="Times New Roman"/>
          <w:sz w:val="28"/>
          <w:szCs w:val="24"/>
          <w:lang w:val="en-US"/>
        </w:rPr>
        <w:t>D</w:t>
      </w:r>
      <w:r>
        <w:rPr>
          <w:rFonts w:hint="default" w:ascii="Times New Roman" w:hAnsi="Times New Roman" w:eastAsia="Times New Roman"/>
          <w:sz w:val="28"/>
          <w:szCs w:val="24"/>
        </w:rPr>
        <w:t xml:space="preserve">) </w:t>
      </w:r>
      <w:r>
        <w:rPr>
          <w:rFonts w:hint="eastAsia" w:ascii="SimSun" w:hAnsi="SimSun" w:eastAsia="SimSun"/>
          <w:sz w:val="28"/>
          <w:szCs w:val="24"/>
        </w:rPr>
        <w:t>这是我在中国人家里过年第一次。</w:t>
      </w:r>
    </w:p>
    <w:p w14:paraId="5DEB933D">
      <w:pPr>
        <w:spacing w:beforeLines="0" w:afterLines="0"/>
        <w:ind w:firstLine="420" w:firstLineChars="150"/>
        <w:jc w:val="both"/>
        <w:rPr>
          <w:rFonts w:hint="eastAsia" w:ascii="SimSun" w:hAnsi="SimSun" w:eastAsia="SimSun"/>
          <w:sz w:val="28"/>
          <w:szCs w:val="24"/>
        </w:rPr>
      </w:pPr>
    </w:p>
    <w:tbl>
      <w:tblPr>
        <w:tblStyle w:val="118"/>
        <w:tblpPr w:leftFromText="180" w:rightFromText="180" w:vertAnchor="text" w:horzAnchor="page" w:tblpX="3085" w:tblpY="29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1"/>
      </w:tblGrid>
      <w:tr w14:paraId="0278F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91" w:type="dxa"/>
          </w:tcPr>
          <w:p w14:paraId="0F24316A">
            <w:pPr>
              <w:widowControl w:val="0"/>
              <w:spacing w:beforeLines="0" w:afterLines="0"/>
              <w:jc w:val="center"/>
              <w:rPr>
                <w:rFonts w:hint="default" w:ascii="TimesNewRomanPSMT" w:hAnsi="TimesNewRomanPSMT"/>
                <w:sz w:val="28"/>
                <w:szCs w:val="24"/>
                <w:vertAlign w:val="baseline"/>
                <w:lang w:val="ru-RU" w:eastAsia="zh-CN"/>
              </w:rPr>
            </w:pPr>
            <w:r>
              <w:rPr>
                <w:rFonts w:hint="default" w:ascii="TimesNewRomanPSMT" w:hAnsi="TimesNewRomanPSMT"/>
                <w:b/>
                <w:bCs/>
                <w:sz w:val="28"/>
                <w:szCs w:val="24"/>
                <w:vertAlign w:val="baseline"/>
                <w:lang w:val="ru-RU" w:eastAsia="zh-CN"/>
              </w:rPr>
              <w:t>Максимальное количество - 20 баллов</w:t>
            </w:r>
          </w:p>
        </w:tc>
      </w:tr>
    </w:tbl>
    <w:p w14:paraId="625FD620">
      <w:pPr>
        <w:spacing w:beforeLines="0" w:afterLines="0"/>
        <w:ind w:firstLine="420" w:firstLineChars="150"/>
        <w:jc w:val="both"/>
        <w:rPr>
          <w:rFonts w:hint="eastAsia" w:ascii="SimSun" w:hAnsi="SimSun" w:eastAsia="SimSun"/>
          <w:sz w:val="28"/>
          <w:szCs w:val="24"/>
          <w:lang w:val="en-US" w:eastAsia="zh-CN"/>
        </w:rPr>
      </w:pPr>
    </w:p>
    <w:sectPr>
      <w:pgSz w:w="11906" w:h="16838"/>
      <w:pgMar w:top="1134" w:right="1134" w:bottom="1134" w:left="113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NewRomanPS-BoldMT">
    <w:altName w:val="Segoe Print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TimesNewRomanPSMT">
    <w:altName w:val="Times New Roman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4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63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9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88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7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81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84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83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8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82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9"/>
  </w:num>
  <w:num w:numId="7">
    <w:abstractNumId w:val="7"/>
  </w:num>
  <w:num w:numId="8">
    <w:abstractNumId w:val="6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50A31"/>
    <w:rsid w:val="000657E6"/>
    <w:rsid w:val="000716D2"/>
    <w:rsid w:val="00071AAB"/>
    <w:rsid w:val="00082D67"/>
    <w:rsid w:val="000A4F11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B7F6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3836"/>
    <w:rsid w:val="006649F0"/>
    <w:rsid w:val="006712FB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37A78"/>
    <w:rsid w:val="00A91424"/>
    <w:rsid w:val="00AA2C77"/>
    <w:rsid w:val="00AC3FB9"/>
    <w:rsid w:val="00AC702A"/>
    <w:rsid w:val="00AD226F"/>
    <w:rsid w:val="00B13A52"/>
    <w:rsid w:val="00B224CB"/>
    <w:rsid w:val="00B24CF4"/>
    <w:rsid w:val="00B26993"/>
    <w:rsid w:val="00B42EB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335B"/>
    <w:rsid w:val="00C776A4"/>
    <w:rsid w:val="00CA2C6C"/>
    <w:rsid w:val="00CC0600"/>
    <w:rsid w:val="00CC78AC"/>
    <w:rsid w:val="00CD5C4A"/>
    <w:rsid w:val="00CF7953"/>
    <w:rsid w:val="00D07232"/>
    <w:rsid w:val="00D10245"/>
    <w:rsid w:val="00D11E83"/>
    <w:rsid w:val="00D21BDD"/>
    <w:rsid w:val="00D37AAE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759609B"/>
    <w:rsid w:val="08870D0B"/>
    <w:rsid w:val="09C40713"/>
    <w:rsid w:val="0B126504"/>
    <w:rsid w:val="0C3F55A4"/>
    <w:rsid w:val="126E3B4A"/>
    <w:rsid w:val="16CD78F7"/>
    <w:rsid w:val="175120CE"/>
    <w:rsid w:val="19091420"/>
    <w:rsid w:val="1B78249E"/>
    <w:rsid w:val="1CF56512"/>
    <w:rsid w:val="1E314C15"/>
    <w:rsid w:val="25D40B1F"/>
    <w:rsid w:val="27FC39A7"/>
    <w:rsid w:val="29CD16A4"/>
    <w:rsid w:val="2C113E5C"/>
    <w:rsid w:val="2CE8344F"/>
    <w:rsid w:val="35247FD5"/>
    <w:rsid w:val="3B0E0EF1"/>
    <w:rsid w:val="3D2E204C"/>
    <w:rsid w:val="3D833E79"/>
    <w:rsid w:val="432A1241"/>
    <w:rsid w:val="446247C1"/>
    <w:rsid w:val="472707CD"/>
    <w:rsid w:val="49BC2984"/>
    <w:rsid w:val="4E0631B0"/>
    <w:rsid w:val="4E1A6AB1"/>
    <w:rsid w:val="50D95330"/>
    <w:rsid w:val="53A235C5"/>
    <w:rsid w:val="5B4516CD"/>
    <w:rsid w:val="62ED61DB"/>
    <w:rsid w:val="63A21181"/>
    <w:rsid w:val="63F40F8B"/>
    <w:rsid w:val="6667518D"/>
    <w:rsid w:val="689D3CE2"/>
    <w:rsid w:val="6F1B6955"/>
    <w:rsid w:val="7284346E"/>
    <w:rsid w:val="72BA5B47"/>
    <w:rsid w:val="77D51E91"/>
    <w:rsid w:val="78BC461F"/>
    <w:rsid w:val="794A540B"/>
    <w:rsid w:val="7FD75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qFormat="1"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unhideWhenUsed="0" w:uiPriority="0" w:semiHidden="0" w:name="List Continue 2"/>
    <w:lsdException w:qFormat="1" w:unhideWhenUsed="0" w:uiPriority="0" w:semiHidden="0" w:name="List Continue 3"/>
    <w:lsdException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qFormat="1" w:unhideWhenUsed="0" w:uiPriority="0" w:semiHidden="0" w:name="Table Classic 4"/>
    <w:lsdException w:unhideWhenUsed="0" w:uiPriority="0" w:semiHidden="0" w:name="Table Colorful 1"/>
    <w:lsdException w:qFormat="1"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qFormat="1"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SimSun" w:hAnsi="SimSun" w:eastAsia="SimSun" w:cs="Times New Roman"/>
      <w:sz w:val="28"/>
      <w:szCs w:val="28"/>
      <w:lang w:val="ru-RU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1"/>
    </w:pPr>
    <w:rPr>
      <w:rFonts w:ascii="Arial" w:hAnsi="Arial" w:cs="Arial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2"/>
    </w:pPr>
    <w:rPr>
      <w:rFonts w:ascii="Arial" w:hAnsi="Arial" w:cs="Arial"/>
      <w:b/>
      <w:bCs/>
      <w:kern w:val="0"/>
      <w:sz w:val="26"/>
      <w:szCs w:val="26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3"/>
    </w:pPr>
    <w:rPr>
      <w:b/>
      <w:bCs/>
      <w:kern w:val="0"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4"/>
    </w:pPr>
    <w:rPr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semiHidden/>
    <w:unhideWhenUsed/>
    <w:qFormat/>
    <w:uiPriority w:val="0"/>
    <w:pPr>
      <w:widowControl/>
      <w:spacing w:before="240" w:after="60"/>
      <w:outlineLvl w:val="5"/>
    </w:pPr>
    <w:rPr>
      <w:b/>
      <w:bCs/>
      <w:kern w:val="0"/>
      <w:sz w:val="22"/>
      <w:szCs w:val="22"/>
    </w:rPr>
  </w:style>
  <w:style w:type="paragraph" w:styleId="8">
    <w:name w:val="heading 7"/>
    <w:basedOn w:val="1"/>
    <w:next w:val="1"/>
    <w:semiHidden/>
    <w:unhideWhenUsed/>
    <w:qFormat/>
    <w:uiPriority w:val="0"/>
    <w:pPr>
      <w:widowControl/>
      <w:spacing w:before="240" w:after="60"/>
      <w:outlineLvl w:val="6"/>
    </w:pPr>
    <w:rPr>
      <w:kern w:val="0"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7"/>
    </w:pPr>
    <w:rPr>
      <w:i/>
      <w:iCs/>
      <w:kern w:val="0"/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8"/>
    </w:pPr>
    <w:rPr>
      <w:rFonts w:ascii="Arial" w:hAnsi="Arial" w:cs="Arial"/>
      <w:kern w:val="0"/>
      <w:sz w:val="22"/>
      <w:szCs w:val="22"/>
    </w:rPr>
  </w:style>
  <w:style w:type="character" w:default="1" w:styleId="11">
    <w:name w:val="Default Paragraph Font"/>
    <w:semiHidden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TML Sample"/>
    <w:basedOn w:val="11"/>
    <w:uiPriority w:val="0"/>
    <w:rPr>
      <w:rFonts w:ascii="Courier New" w:hAnsi="Courier New" w:cs="Courier New"/>
    </w:rPr>
  </w:style>
  <w:style w:type="character" w:styleId="14">
    <w:name w:val="FollowedHyperlink"/>
    <w:basedOn w:val="11"/>
    <w:uiPriority w:val="0"/>
    <w:rPr>
      <w:color w:val="800080"/>
      <w:u w:val="single"/>
    </w:rPr>
  </w:style>
  <w:style w:type="character" w:styleId="15">
    <w:name w:val="footnote reference"/>
    <w:basedOn w:val="11"/>
    <w:qFormat/>
    <w:uiPriority w:val="0"/>
    <w:rPr>
      <w:vertAlign w:val="superscript"/>
    </w:rPr>
  </w:style>
  <w:style w:type="character" w:styleId="16">
    <w:name w:val="annotation reference"/>
    <w:basedOn w:val="11"/>
    <w:uiPriority w:val="0"/>
    <w:rPr>
      <w:sz w:val="21"/>
      <w:szCs w:val="21"/>
    </w:rPr>
  </w:style>
  <w:style w:type="character" w:styleId="17">
    <w:name w:val="endnote reference"/>
    <w:basedOn w:val="11"/>
    <w:qFormat/>
    <w:uiPriority w:val="0"/>
    <w:rPr>
      <w:vertAlign w:val="superscript"/>
    </w:rPr>
  </w:style>
  <w:style w:type="character" w:styleId="18">
    <w:name w:val="HTML Acronym"/>
    <w:basedOn w:val="11"/>
    <w:uiPriority w:val="0"/>
  </w:style>
  <w:style w:type="character" w:styleId="19">
    <w:name w:val="Emphasis"/>
    <w:basedOn w:val="11"/>
    <w:qFormat/>
    <w:uiPriority w:val="0"/>
    <w:rPr>
      <w:i/>
      <w:iCs/>
    </w:rPr>
  </w:style>
  <w:style w:type="character" w:styleId="20">
    <w:name w:val="Hyperlink"/>
    <w:basedOn w:val="11"/>
    <w:qFormat/>
    <w:uiPriority w:val="0"/>
    <w:rPr>
      <w:color w:val="0000FF"/>
      <w:u w:val="single"/>
    </w:rPr>
  </w:style>
  <w:style w:type="character" w:styleId="21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2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3">
    <w:name w:val="page number"/>
    <w:basedOn w:val="11"/>
    <w:qFormat/>
    <w:uiPriority w:val="0"/>
  </w:style>
  <w:style w:type="character" w:styleId="24">
    <w:name w:val="line number"/>
    <w:basedOn w:val="11"/>
    <w:qFormat/>
    <w:uiPriority w:val="0"/>
  </w:style>
  <w:style w:type="character" w:styleId="25">
    <w:name w:val="HTML Definition"/>
    <w:basedOn w:val="11"/>
    <w:qFormat/>
    <w:uiPriority w:val="0"/>
    <w:rPr>
      <w:i/>
      <w:iCs/>
    </w:rPr>
  </w:style>
  <w:style w:type="character" w:styleId="26">
    <w:name w:val="HTML Variable"/>
    <w:basedOn w:val="11"/>
    <w:qFormat/>
    <w:uiPriority w:val="0"/>
    <w:rPr>
      <w:i/>
      <w:iCs/>
    </w:rPr>
  </w:style>
  <w:style w:type="character" w:styleId="27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8">
    <w:name w:val="Strong"/>
    <w:basedOn w:val="11"/>
    <w:qFormat/>
    <w:uiPriority w:val="0"/>
    <w:rPr>
      <w:b/>
      <w:bCs/>
    </w:rPr>
  </w:style>
  <w:style w:type="character" w:styleId="29">
    <w:name w:val="HTML Cite"/>
    <w:basedOn w:val="11"/>
    <w:qFormat/>
    <w:uiPriority w:val="0"/>
    <w:rPr>
      <w:i/>
      <w:iCs/>
    </w:rPr>
  </w:style>
  <w:style w:type="paragraph" w:styleId="30">
    <w:name w:val="Balloon Text"/>
    <w:basedOn w:val="1"/>
    <w:qFormat/>
    <w:uiPriority w:val="0"/>
    <w:rPr>
      <w:sz w:val="16"/>
      <w:szCs w:val="16"/>
    </w:rPr>
  </w:style>
  <w:style w:type="paragraph" w:styleId="31">
    <w:name w:val="List 5"/>
    <w:basedOn w:val="1"/>
    <w:qFormat/>
    <w:uiPriority w:val="0"/>
    <w:pPr>
      <w:ind w:left="1800" w:hanging="360"/>
    </w:pPr>
  </w:style>
  <w:style w:type="paragraph" w:styleId="32">
    <w:name w:val="List Continue"/>
    <w:basedOn w:val="1"/>
    <w:qFormat/>
    <w:uiPriority w:val="0"/>
    <w:pPr>
      <w:spacing w:after="120"/>
      <w:ind w:left="360"/>
    </w:pPr>
  </w:style>
  <w:style w:type="paragraph" w:styleId="33">
    <w:name w:val="Body Text 2"/>
    <w:basedOn w:val="1"/>
    <w:qFormat/>
    <w:uiPriority w:val="0"/>
    <w:pPr>
      <w:spacing w:after="120" w:line="480" w:lineRule="auto"/>
    </w:pPr>
  </w:style>
  <w:style w:type="paragraph" w:styleId="34">
    <w:name w:val="List Number 5"/>
    <w:basedOn w:val="1"/>
    <w:qFormat/>
    <w:uiPriority w:val="0"/>
    <w:pPr>
      <w:numPr>
        <w:ilvl w:val="0"/>
        <w:numId w:val="1"/>
      </w:numPr>
    </w:pPr>
  </w:style>
  <w:style w:type="paragraph" w:styleId="35">
    <w:name w:val="Closing"/>
    <w:basedOn w:val="1"/>
    <w:qFormat/>
    <w:uiPriority w:val="0"/>
    <w:pPr>
      <w:ind w:left="4320"/>
    </w:pPr>
  </w:style>
  <w:style w:type="paragraph" w:styleId="36">
    <w:name w:val="Normal Indent"/>
    <w:basedOn w:val="1"/>
    <w:qFormat/>
    <w:uiPriority w:val="0"/>
    <w:pPr>
      <w:ind w:left="708"/>
    </w:pPr>
  </w:style>
  <w:style w:type="paragraph" w:styleId="37">
    <w:name w:val="envelope return"/>
    <w:basedOn w:val="1"/>
    <w:qFormat/>
    <w:uiPriority w:val="0"/>
    <w:rPr>
      <w:rFonts w:ascii="Arial" w:hAnsi="Arial" w:cs="Arial"/>
      <w:sz w:val="20"/>
    </w:rPr>
  </w:style>
  <w:style w:type="paragraph" w:styleId="38">
    <w:name w:val="Plain Text"/>
    <w:basedOn w:val="1"/>
    <w:qFormat/>
    <w:uiPriority w:val="0"/>
    <w:rPr>
      <w:rFonts w:ascii="Courier New" w:hAnsi="Courier New" w:cs="Courier New"/>
      <w:sz w:val="20"/>
    </w:rPr>
  </w:style>
  <w:style w:type="paragraph" w:styleId="39">
    <w:name w:val="Body Text Indent 3"/>
    <w:basedOn w:val="1"/>
    <w:qFormat/>
    <w:uiPriority w:val="0"/>
    <w:pPr>
      <w:spacing w:after="120"/>
      <w:ind w:left="360"/>
    </w:pPr>
    <w:rPr>
      <w:sz w:val="16"/>
      <w:szCs w:val="16"/>
    </w:rPr>
  </w:style>
  <w:style w:type="paragraph" w:styleId="40">
    <w:name w:val="endnote text"/>
    <w:basedOn w:val="1"/>
    <w:qFormat/>
    <w:uiPriority w:val="0"/>
    <w:pPr>
      <w:snapToGrid w:val="0"/>
      <w:jc w:val="left"/>
    </w:pPr>
  </w:style>
  <w:style w:type="paragraph" w:styleId="41">
    <w:name w:val="caption"/>
    <w:basedOn w:val="1"/>
    <w:next w:val="1"/>
    <w:semiHidden/>
    <w:unhideWhenUsed/>
    <w:qFormat/>
    <w:uiPriority w:val="0"/>
    <w:rPr>
      <w:rFonts w:ascii="Arial" w:hAnsi="Arial" w:eastAsia="SimHei" w:cs="Arial"/>
      <w:sz w:val="20"/>
    </w:rPr>
  </w:style>
  <w:style w:type="paragraph" w:styleId="42">
    <w:name w:val="annotation text"/>
    <w:basedOn w:val="1"/>
    <w:qFormat/>
    <w:uiPriority w:val="0"/>
    <w:pPr>
      <w:jc w:val="left"/>
    </w:pPr>
  </w:style>
  <w:style w:type="paragraph" w:styleId="43">
    <w:name w:val="index 1"/>
    <w:basedOn w:val="1"/>
    <w:next w:val="1"/>
    <w:qFormat/>
    <w:uiPriority w:val="0"/>
  </w:style>
  <w:style w:type="paragraph" w:styleId="44">
    <w:name w:val="annotation subject"/>
    <w:basedOn w:val="42"/>
    <w:next w:val="42"/>
    <w:qFormat/>
    <w:uiPriority w:val="0"/>
    <w:rPr>
      <w:b/>
      <w:bCs/>
    </w:rPr>
  </w:style>
  <w:style w:type="paragraph" w:styleId="45">
    <w:name w:val="Document Map"/>
    <w:basedOn w:val="1"/>
    <w:qFormat/>
    <w:uiPriority w:val="0"/>
    <w:pPr>
      <w:shd w:val="clear" w:color="auto" w:fill="000080"/>
    </w:pPr>
  </w:style>
  <w:style w:type="paragraph" w:styleId="46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7">
    <w:name w:val="toc 8"/>
    <w:basedOn w:val="1"/>
    <w:next w:val="1"/>
    <w:qFormat/>
    <w:uiPriority w:val="0"/>
    <w:pPr>
      <w:ind w:left="2940" w:leftChars="1400"/>
    </w:pPr>
  </w:style>
  <w:style w:type="paragraph" w:styleId="48">
    <w:name w:val="index 2"/>
    <w:basedOn w:val="1"/>
    <w:next w:val="1"/>
    <w:qFormat/>
    <w:uiPriority w:val="0"/>
    <w:pPr>
      <w:ind w:left="200" w:leftChars="200"/>
    </w:pPr>
  </w:style>
  <w:style w:type="paragraph" w:styleId="49">
    <w:name w:val="List Number 3"/>
    <w:basedOn w:val="1"/>
    <w:qFormat/>
    <w:uiPriority w:val="0"/>
    <w:pPr>
      <w:numPr>
        <w:ilvl w:val="0"/>
        <w:numId w:val="2"/>
      </w:numPr>
    </w:pPr>
  </w:style>
  <w:style w:type="paragraph" w:styleId="50">
    <w:name w:val="HTML Address"/>
    <w:basedOn w:val="1"/>
    <w:uiPriority w:val="0"/>
    <w:rPr>
      <w:i/>
      <w:iCs/>
    </w:rPr>
  </w:style>
  <w:style w:type="paragraph" w:styleId="51">
    <w:name w:val="index 7"/>
    <w:basedOn w:val="1"/>
    <w:next w:val="1"/>
    <w:qFormat/>
    <w:uiPriority w:val="0"/>
    <w:pPr>
      <w:ind w:left="1200" w:leftChars="1200"/>
    </w:pPr>
  </w:style>
  <w:style w:type="paragraph" w:styleId="52">
    <w:name w:val="index 3"/>
    <w:basedOn w:val="1"/>
    <w:next w:val="1"/>
    <w:uiPriority w:val="0"/>
    <w:pPr>
      <w:ind w:left="400" w:leftChars="400"/>
    </w:pPr>
  </w:style>
  <w:style w:type="paragraph" w:styleId="53">
    <w:name w:val="index 5"/>
    <w:basedOn w:val="1"/>
    <w:next w:val="1"/>
    <w:qFormat/>
    <w:uiPriority w:val="0"/>
    <w:pPr>
      <w:ind w:left="800" w:leftChars="800"/>
    </w:pPr>
  </w:style>
  <w:style w:type="paragraph" w:styleId="54">
    <w:name w:val="index 4"/>
    <w:basedOn w:val="1"/>
    <w:next w:val="1"/>
    <w:qFormat/>
    <w:uiPriority w:val="0"/>
    <w:pPr>
      <w:ind w:left="600" w:leftChars="600"/>
    </w:pPr>
  </w:style>
  <w:style w:type="paragraph" w:styleId="55">
    <w:name w:val="header"/>
    <w:basedOn w:val="1"/>
    <w:uiPriority w:val="0"/>
    <w:pPr>
      <w:tabs>
        <w:tab w:val="center" w:pos="4153"/>
        <w:tab w:val="right" w:pos="8306"/>
      </w:tabs>
    </w:pPr>
  </w:style>
  <w:style w:type="paragraph" w:styleId="56">
    <w:name w:val="toc 9"/>
    <w:basedOn w:val="1"/>
    <w:next w:val="1"/>
    <w:qFormat/>
    <w:uiPriority w:val="0"/>
    <w:pPr>
      <w:ind w:left="3360" w:leftChars="1600"/>
    </w:pPr>
  </w:style>
  <w:style w:type="paragraph" w:styleId="57">
    <w:name w:val="toc 7"/>
    <w:basedOn w:val="1"/>
    <w:next w:val="1"/>
    <w:uiPriority w:val="0"/>
    <w:pPr>
      <w:ind w:left="2520" w:leftChars="1200"/>
    </w:pPr>
  </w:style>
  <w:style w:type="paragraph" w:styleId="58">
    <w:name w:val="index 6"/>
    <w:basedOn w:val="1"/>
    <w:next w:val="1"/>
    <w:uiPriority w:val="0"/>
    <w:pPr>
      <w:ind w:left="1000" w:leftChars="1000"/>
    </w:pPr>
  </w:style>
  <w:style w:type="paragraph" w:styleId="59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60">
    <w:name w:val="index 8"/>
    <w:basedOn w:val="1"/>
    <w:next w:val="1"/>
    <w:uiPriority w:val="0"/>
    <w:pPr>
      <w:ind w:left="1400" w:leftChars="1400"/>
    </w:pPr>
  </w:style>
  <w:style w:type="paragraph" w:styleId="61">
    <w:name w:val="Body Text"/>
    <w:basedOn w:val="1"/>
    <w:qFormat/>
    <w:uiPriority w:val="0"/>
    <w:pPr>
      <w:spacing w:after="120"/>
    </w:pPr>
  </w:style>
  <w:style w:type="paragraph" w:styleId="62">
    <w:name w:val="index 9"/>
    <w:basedOn w:val="1"/>
    <w:next w:val="1"/>
    <w:uiPriority w:val="0"/>
    <w:pPr>
      <w:ind w:left="1600" w:leftChars="1600"/>
    </w:pPr>
  </w:style>
  <w:style w:type="paragraph" w:styleId="63">
    <w:name w:val="List Number 4"/>
    <w:basedOn w:val="1"/>
    <w:uiPriority w:val="0"/>
    <w:pPr>
      <w:numPr>
        <w:ilvl w:val="0"/>
        <w:numId w:val="3"/>
      </w:numPr>
    </w:pPr>
  </w:style>
  <w:style w:type="paragraph" w:styleId="64">
    <w:name w:val="toa heading"/>
    <w:basedOn w:val="1"/>
    <w:next w:val="1"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65">
    <w:name w:val="index heading"/>
    <w:basedOn w:val="1"/>
    <w:next w:val="43"/>
    <w:uiPriority w:val="0"/>
    <w:rPr>
      <w:rFonts w:ascii="Arial" w:hAnsi="Arial" w:cs="Arial"/>
      <w:b/>
      <w:bCs/>
    </w:rPr>
  </w:style>
  <w:style w:type="paragraph" w:styleId="66">
    <w:name w:val="toc 1"/>
    <w:basedOn w:val="1"/>
    <w:next w:val="1"/>
    <w:uiPriority w:val="0"/>
  </w:style>
  <w:style w:type="paragraph" w:styleId="67">
    <w:name w:val="table of authorities"/>
    <w:basedOn w:val="1"/>
    <w:next w:val="1"/>
    <w:uiPriority w:val="0"/>
    <w:pPr>
      <w:ind w:left="420" w:leftChars="200"/>
    </w:pPr>
  </w:style>
  <w:style w:type="paragraph" w:styleId="68">
    <w:name w:val="macro"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69">
    <w:name w:val="toc 6"/>
    <w:basedOn w:val="1"/>
    <w:next w:val="1"/>
    <w:qFormat/>
    <w:uiPriority w:val="0"/>
    <w:pPr>
      <w:ind w:left="2100" w:leftChars="1000"/>
    </w:pPr>
  </w:style>
  <w:style w:type="paragraph" w:styleId="70">
    <w:name w:val="table of figures"/>
    <w:basedOn w:val="1"/>
    <w:next w:val="1"/>
    <w:qFormat/>
    <w:uiPriority w:val="0"/>
    <w:pPr>
      <w:ind w:leftChars="200" w:hanging="200" w:hangingChars="200"/>
    </w:pPr>
  </w:style>
  <w:style w:type="paragraph" w:styleId="71">
    <w:name w:val="toc 3"/>
    <w:basedOn w:val="1"/>
    <w:next w:val="1"/>
    <w:uiPriority w:val="0"/>
    <w:pPr>
      <w:ind w:left="840" w:leftChars="400"/>
    </w:pPr>
  </w:style>
  <w:style w:type="paragraph" w:styleId="72">
    <w:name w:val="toc 2"/>
    <w:basedOn w:val="1"/>
    <w:next w:val="1"/>
    <w:qFormat/>
    <w:uiPriority w:val="0"/>
    <w:pPr>
      <w:ind w:left="420" w:leftChars="200"/>
    </w:pPr>
  </w:style>
  <w:style w:type="paragraph" w:styleId="73">
    <w:name w:val="toc 4"/>
    <w:basedOn w:val="1"/>
    <w:next w:val="1"/>
    <w:qFormat/>
    <w:uiPriority w:val="0"/>
    <w:pPr>
      <w:ind w:left="1260" w:leftChars="600"/>
    </w:pPr>
  </w:style>
  <w:style w:type="paragraph" w:styleId="74">
    <w:name w:val="toc 5"/>
    <w:basedOn w:val="1"/>
    <w:next w:val="1"/>
    <w:uiPriority w:val="0"/>
    <w:pPr>
      <w:ind w:left="1680" w:leftChars="800"/>
    </w:pPr>
  </w:style>
  <w:style w:type="paragraph" w:styleId="75">
    <w:name w:val="Note Heading"/>
    <w:basedOn w:val="1"/>
    <w:next w:val="1"/>
    <w:qFormat/>
    <w:uiPriority w:val="0"/>
  </w:style>
  <w:style w:type="paragraph" w:styleId="76">
    <w:name w:val="Date"/>
    <w:basedOn w:val="1"/>
    <w:next w:val="1"/>
    <w:qFormat/>
    <w:uiPriority w:val="0"/>
  </w:style>
  <w:style w:type="paragraph" w:styleId="77">
    <w:name w:val="List Bullet 5"/>
    <w:basedOn w:val="1"/>
    <w:uiPriority w:val="0"/>
    <w:pPr>
      <w:numPr>
        <w:ilvl w:val="0"/>
        <w:numId w:val="4"/>
      </w:numPr>
    </w:pPr>
  </w:style>
  <w:style w:type="paragraph" w:styleId="78">
    <w:name w:val="Body Text First Indent"/>
    <w:basedOn w:val="61"/>
    <w:qFormat/>
    <w:uiPriority w:val="0"/>
    <w:pPr>
      <w:ind w:firstLine="210"/>
    </w:pPr>
  </w:style>
  <w:style w:type="paragraph" w:styleId="79">
    <w:name w:val="Body Text First Indent 2"/>
    <w:basedOn w:val="80"/>
    <w:uiPriority w:val="0"/>
    <w:pPr>
      <w:ind w:firstLine="210"/>
    </w:pPr>
  </w:style>
  <w:style w:type="paragraph" w:styleId="80">
    <w:name w:val="Body Text Indent"/>
    <w:basedOn w:val="1"/>
    <w:qFormat/>
    <w:uiPriority w:val="0"/>
    <w:pPr>
      <w:spacing w:after="120"/>
      <w:ind w:left="360"/>
    </w:pPr>
  </w:style>
  <w:style w:type="paragraph" w:styleId="81">
    <w:name w:val="List Bullet 4"/>
    <w:basedOn w:val="1"/>
    <w:qFormat/>
    <w:uiPriority w:val="0"/>
    <w:pPr>
      <w:numPr>
        <w:ilvl w:val="0"/>
        <w:numId w:val="5"/>
      </w:numPr>
    </w:pPr>
  </w:style>
  <w:style w:type="paragraph" w:styleId="82">
    <w:name w:val="List Bullet"/>
    <w:basedOn w:val="1"/>
    <w:qFormat/>
    <w:uiPriority w:val="0"/>
    <w:pPr>
      <w:numPr>
        <w:ilvl w:val="0"/>
        <w:numId w:val="6"/>
      </w:numPr>
    </w:pPr>
  </w:style>
  <w:style w:type="paragraph" w:styleId="83">
    <w:name w:val="List Bullet 2"/>
    <w:basedOn w:val="1"/>
    <w:uiPriority w:val="0"/>
    <w:pPr>
      <w:numPr>
        <w:ilvl w:val="0"/>
        <w:numId w:val="7"/>
      </w:numPr>
    </w:pPr>
  </w:style>
  <w:style w:type="paragraph" w:styleId="84">
    <w:name w:val="List Bullet 3"/>
    <w:basedOn w:val="1"/>
    <w:qFormat/>
    <w:uiPriority w:val="0"/>
    <w:pPr>
      <w:numPr>
        <w:ilvl w:val="0"/>
        <w:numId w:val="8"/>
      </w:numPr>
    </w:pPr>
  </w:style>
  <w:style w:type="paragraph" w:styleId="8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8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87">
    <w:name w:val="List Number"/>
    <w:basedOn w:val="1"/>
    <w:qFormat/>
    <w:uiPriority w:val="0"/>
    <w:pPr>
      <w:numPr>
        <w:ilvl w:val="0"/>
        <w:numId w:val="9"/>
      </w:numPr>
    </w:pPr>
  </w:style>
  <w:style w:type="paragraph" w:styleId="88">
    <w:name w:val="List Number 2"/>
    <w:basedOn w:val="1"/>
    <w:qFormat/>
    <w:uiPriority w:val="0"/>
    <w:pPr>
      <w:numPr>
        <w:ilvl w:val="0"/>
        <w:numId w:val="10"/>
      </w:numPr>
    </w:pPr>
  </w:style>
  <w:style w:type="paragraph" w:styleId="89">
    <w:name w:val="List"/>
    <w:basedOn w:val="1"/>
    <w:qFormat/>
    <w:uiPriority w:val="0"/>
    <w:pPr>
      <w:ind w:left="360" w:hanging="360"/>
    </w:pPr>
  </w:style>
  <w:style w:type="paragraph" w:styleId="90">
    <w:name w:val="Normal (Web)"/>
    <w:basedOn w:val="1"/>
    <w:qFormat/>
    <w:uiPriority w:val="0"/>
    <w:rPr>
      <w:sz w:val="24"/>
      <w:szCs w:val="24"/>
    </w:rPr>
  </w:style>
  <w:style w:type="paragraph" w:styleId="91">
    <w:name w:val="Body Text 3"/>
    <w:basedOn w:val="1"/>
    <w:uiPriority w:val="0"/>
    <w:pPr>
      <w:spacing w:after="120"/>
    </w:pPr>
    <w:rPr>
      <w:sz w:val="16"/>
      <w:szCs w:val="16"/>
    </w:rPr>
  </w:style>
  <w:style w:type="paragraph" w:styleId="92">
    <w:name w:val="Body Text Indent 2"/>
    <w:basedOn w:val="1"/>
    <w:qFormat/>
    <w:uiPriority w:val="0"/>
    <w:pPr>
      <w:spacing w:after="120" w:line="480" w:lineRule="auto"/>
      <w:ind w:left="360"/>
    </w:pPr>
  </w:style>
  <w:style w:type="paragraph" w:styleId="93">
    <w:name w:val="Subtitle"/>
    <w:basedOn w:val="1"/>
    <w:qFormat/>
    <w:uiPriority w:val="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94">
    <w:name w:val="Signature"/>
    <w:basedOn w:val="1"/>
    <w:qFormat/>
    <w:uiPriority w:val="0"/>
    <w:pPr>
      <w:ind w:left="4320"/>
    </w:pPr>
  </w:style>
  <w:style w:type="paragraph" w:styleId="95">
    <w:name w:val="Salutation"/>
    <w:basedOn w:val="1"/>
    <w:next w:val="1"/>
    <w:qFormat/>
    <w:uiPriority w:val="0"/>
  </w:style>
  <w:style w:type="paragraph" w:styleId="96">
    <w:name w:val="List Continue 2"/>
    <w:basedOn w:val="1"/>
    <w:uiPriority w:val="0"/>
    <w:pPr>
      <w:spacing w:after="120"/>
      <w:ind w:left="720"/>
    </w:pPr>
  </w:style>
  <w:style w:type="paragraph" w:styleId="97">
    <w:name w:val="List Continue 3"/>
    <w:basedOn w:val="1"/>
    <w:qFormat/>
    <w:uiPriority w:val="0"/>
    <w:pPr>
      <w:spacing w:after="120"/>
      <w:ind w:left="1080"/>
    </w:pPr>
  </w:style>
  <w:style w:type="paragraph" w:styleId="98">
    <w:name w:val="List Continue 4"/>
    <w:basedOn w:val="1"/>
    <w:uiPriority w:val="0"/>
    <w:pPr>
      <w:spacing w:after="120"/>
      <w:ind w:left="1440"/>
    </w:pPr>
  </w:style>
  <w:style w:type="paragraph" w:styleId="99">
    <w:name w:val="List Continue 5"/>
    <w:basedOn w:val="1"/>
    <w:qFormat/>
    <w:uiPriority w:val="0"/>
    <w:pPr>
      <w:spacing w:after="120"/>
      <w:ind w:left="1800"/>
    </w:pPr>
  </w:style>
  <w:style w:type="paragraph" w:styleId="100">
    <w:name w:val="List 2"/>
    <w:basedOn w:val="1"/>
    <w:qFormat/>
    <w:uiPriority w:val="0"/>
    <w:pPr>
      <w:ind w:left="720" w:hanging="360"/>
    </w:pPr>
  </w:style>
  <w:style w:type="paragraph" w:styleId="101">
    <w:name w:val="List 3"/>
    <w:basedOn w:val="1"/>
    <w:qFormat/>
    <w:uiPriority w:val="0"/>
    <w:pPr>
      <w:ind w:left="1080" w:hanging="360"/>
    </w:pPr>
  </w:style>
  <w:style w:type="paragraph" w:styleId="102">
    <w:name w:val="List 4"/>
    <w:basedOn w:val="1"/>
    <w:qFormat/>
    <w:uiPriority w:val="0"/>
    <w:pPr>
      <w:ind w:left="1440" w:hanging="360"/>
    </w:pPr>
  </w:style>
  <w:style w:type="paragraph" w:styleId="103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paragraph" w:styleId="104">
    <w:name w:val="Block Text"/>
    <w:basedOn w:val="1"/>
    <w:qFormat/>
    <w:uiPriority w:val="0"/>
    <w:pPr>
      <w:spacing w:after="120"/>
      <w:ind w:left="1440" w:right="1440"/>
    </w:pPr>
  </w:style>
  <w:style w:type="paragraph" w:styleId="105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106">
    <w:name w:val="E-mail Signature"/>
    <w:basedOn w:val="1"/>
    <w:qFormat/>
    <w:uiPriority w:val="0"/>
  </w:style>
  <w:style w:type="table" w:styleId="107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8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9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0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1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2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3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4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6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9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21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2">
    <w:name w:val="Table Columns 3"/>
    <w:basedOn w:val="12"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3">
    <w:name w:val="Table Columns 4"/>
    <w:basedOn w:val="12"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24">
    <w:name w:val="Table Classic 3"/>
    <w:basedOn w:val="12"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5">
    <w:name w:val="Table Professional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26">
    <w:name w:val="Table Elegant"/>
    <w:basedOn w:val="12"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7">
    <w:name w:val="Table Colorful 1"/>
    <w:basedOn w:val="12"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8">
    <w:name w:val="Table List 3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9">
    <w:name w:val="Table Web 2"/>
    <w:basedOn w:val="12"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0">
    <w:name w:val="Table List 7"/>
    <w:basedOn w:val="12"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31">
    <w:name w:val="Table Contemporary"/>
    <w:basedOn w:val="12"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32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</w:style>
  <w:style w:type="table" w:styleId="133">
    <w:name w:val="Table Grid 4"/>
    <w:basedOn w:val="12"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4">
    <w:name w:val="Table Columns 1"/>
    <w:basedOn w:val="12"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5">
    <w:name w:val="Table List 8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</w:style>
  <w:style w:type="table" w:styleId="136">
    <w:name w:val="Table Grid 3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7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8">
    <w:name w:val="Table List 4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139">
    <w:name w:val="Table List 1"/>
    <w:basedOn w:val="12"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0">
    <w:name w:val="Table Web 1"/>
    <w:basedOn w:val="12"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1">
    <w:name w:val="Table Colorful 3"/>
    <w:basedOn w:val="12"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2">
    <w:name w:val="Table Columns 5"/>
    <w:basedOn w:val="12"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43">
    <w:name w:val="Table Classic 2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4">
    <w:name w:val="Table Grid 7"/>
    <w:basedOn w:val="12"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45">
    <w:name w:val="Table 3D effects 1"/>
    <w:basedOn w:val="12"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6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7">
    <w:name w:val="Table Simple 2"/>
    <w:basedOn w:val="12"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8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9">
    <w:name w:val="Table Grid 8"/>
    <w:basedOn w:val="12"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0">
    <w:name w:val="Table List 2"/>
    <w:basedOn w:val="12"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51">
    <w:name w:val="Default"/>
    <w:unhideWhenUsed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SimSun" w:hAnsi="SimSun" w:eastAsia="SimSun" w:cstheme="minorBidi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2023-10-02T12:04:00Z</dcterms:created>
  <dc:creator>Maria_Mitskevich</dc:creator>
  <cp:lastModifiedBy>Мария Мицкевич</cp:lastModifiedBy>
  <dcterms:modified xsi:type="dcterms:W3CDTF">2024-09-23T14:04:15Z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EF55E537E605451487366BE06E956EC6_12</vt:lpwstr>
  </property>
</Properties>
</file>